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67E" w:rsidRPr="00365321" w:rsidRDefault="002C067E" w:rsidP="002C067E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2C067E" w:rsidRPr="00365321" w:rsidRDefault="002C067E" w:rsidP="002C067E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2C067E" w:rsidRPr="00365321" w:rsidRDefault="002C067E" w:rsidP="002C067E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2C067E" w:rsidRPr="00365321" w:rsidRDefault="002C067E" w:rsidP="002C067E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2C067E" w:rsidRPr="00365321" w:rsidRDefault="002C067E" w:rsidP="002C067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2C067E" w:rsidRPr="00664516" w:rsidRDefault="002C067E" w:rsidP="002C067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2C067E" w:rsidRPr="00664516" w:rsidRDefault="002C067E" w:rsidP="002C067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2C067E" w:rsidRPr="00664516" w:rsidRDefault="002C067E" w:rsidP="002C067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2C067E" w:rsidRPr="00664516" w:rsidRDefault="002C067E" w:rsidP="002C067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13E2AD85" wp14:editId="7A27911E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67E" w:rsidRPr="00664516" w:rsidRDefault="002C067E" w:rsidP="002C067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2C067E" w:rsidRPr="00664516" w:rsidRDefault="002C067E" w:rsidP="002C067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2C067E" w:rsidRPr="00664516" w:rsidRDefault="002C067E" w:rsidP="002C067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2C067E" w:rsidRPr="00664516" w:rsidRDefault="002C067E" w:rsidP="002C067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2C067E" w:rsidRPr="00C96620" w:rsidRDefault="002C067E" w:rsidP="002C067E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ФТД.В.01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Электронное обучение, дистанционные образовательные технологии»</w:t>
      </w: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778A6" w:rsidRPr="00637460" w:rsidRDefault="00D778A6" w:rsidP="00D778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 xml:space="preserve">Глазырина И.Б., </w:t>
      </w:r>
      <w:proofErr w:type="spellStart"/>
      <w:r w:rsidRPr="00637460">
        <w:rPr>
          <w:color w:val="000000" w:themeColor="text1"/>
          <w:sz w:val="20"/>
        </w:rPr>
        <w:t>к.пед.н</w:t>
      </w:r>
      <w:proofErr w:type="spellEnd"/>
      <w:r w:rsidRPr="00637460">
        <w:rPr>
          <w:color w:val="000000" w:themeColor="text1"/>
          <w:sz w:val="20"/>
        </w:rPr>
        <w:t xml:space="preserve">., </w:t>
      </w:r>
      <w:proofErr w:type="spellStart"/>
      <w:r w:rsidRPr="00637460">
        <w:rPr>
          <w:color w:val="000000" w:themeColor="text1"/>
          <w:sz w:val="20"/>
        </w:rPr>
        <w:t>доц</w:t>
      </w:r>
      <w:proofErr w:type="spellEnd"/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rPr>
          <w:color w:val="000000" w:themeColor="text1"/>
          <w:sz w:val="20"/>
          <w:u w:val="single"/>
        </w:rPr>
      </w:pPr>
    </w:p>
    <w:p w:rsidR="002C067E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2C067E">
        <w:rPr>
          <w:color w:val="000000" w:themeColor="text1"/>
          <w:sz w:val="20"/>
        </w:rPr>
        <w:t>3</w:t>
      </w:r>
    </w:p>
    <w:p w:rsidR="002C067E" w:rsidRDefault="002C067E">
      <w:pPr>
        <w:widowControl/>
        <w:snapToGrid/>
        <w:spacing w:before="0" w:after="200" w:line="276" w:lineRule="auto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br w:type="page"/>
      </w:r>
    </w:p>
    <w:p w:rsidR="00D778A6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bookmarkStart w:id="0" w:name="_GoBack"/>
      <w:bookmarkEnd w:id="0"/>
    </w:p>
    <w:p w:rsidR="00D7681A" w:rsidRPr="00637460" w:rsidRDefault="00D7681A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  <w:u w:val="single"/>
        </w:rPr>
      </w:pPr>
    </w:p>
    <w:p w:rsidR="00D778A6" w:rsidRPr="00637460" w:rsidRDefault="00D778A6" w:rsidP="00D778A6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1. Цели и задачи дисциплины</w:t>
      </w:r>
    </w:p>
    <w:p w:rsidR="00D778A6" w:rsidRPr="00637460" w:rsidRDefault="00D778A6" w:rsidP="001C213F">
      <w:pPr>
        <w:widowControl/>
        <w:tabs>
          <w:tab w:val="left" w:pos="900"/>
        </w:tabs>
        <w:suppressAutoHyphens/>
        <w:snapToGrid/>
        <w:spacing w:before="0" w:after="0"/>
        <w:ind w:firstLineChars="300" w:firstLine="600"/>
        <w:jc w:val="both"/>
        <w:rPr>
          <w:color w:val="000000" w:themeColor="text1"/>
          <w:sz w:val="20"/>
          <w:szCs w:val="24"/>
        </w:rPr>
      </w:pPr>
      <w:r w:rsidRPr="00637460">
        <w:rPr>
          <w:b/>
          <w:bCs/>
          <w:i/>
          <w:color w:val="000000" w:themeColor="text1"/>
          <w:sz w:val="20"/>
        </w:rPr>
        <w:t xml:space="preserve">Цель </w:t>
      </w:r>
      <w:r w:rsidRPr="00637460">
        <w:rPr>
          <w:b/>
          <w:i/>
          <w:color w:val="000000" w:themeColor="text1"/>
          <w:sz w:val="20"/>
        </w:rPr>
        <w:t>дисциплины</w:t>
      </w:r>
      <w:r w:rsidRPr="00637460">
        <w:rPr>
          <w:color w:val="000000" w:themeColor="text1"/>
          <w:sz w:val="20"/>
        </w:rPr>
        <w:t xml:space="preserve"> - </w:t>
      </w:r>
      <w:r w:rsidRPr="00637460">
        <w:rPr>
          <w:color w:val="000000" w:themeColor="text1"/>
          <w:sz w:val="20"/>
          <w:szCs w:val="24"/>
        </w:rPr>
        <w:t>ознакомление обучающихся с особенностями дистанционного образования, электронного обучения, дистанционных образовательных  технологий, используемых в учебном процессе; приобретение практических навыков работы с программным обеспечением учебного процесса при применении электронного обучения, дистанционных образовательных технологий; содействие становлению профессиональной компетентности  обучающегося через формирование целостного представления о роли электронного обучения, дистанционных образовательных технологий в получении образования на основе овладения их возможностями в решении профессиональных задач и понимания рисков, сопряженных с их применением, в том числе в информационно-образовательной среде, реализующей дистанционное взаимодействие между педагогическими работниками обучающимися и интерактивным источником информационного ресурса.</w:t>
      </w:r>
    </w:p>
    <w:p w:rsidR="00D778A6" w:rsidRPr="00637460" w:rsidRDefault="00D778A6" w:rsidP="001C213F">
      <w:pPr>
        <w:widowControl/>
        <w:tabs>
          <w:tab w:val="left" w:pos="900"/>
          <w:tab w:val="left" w:pos="1134"/>
        </w:tabs>
        <w:suppressAutoHyphens/>
        <w:snapToGrid/>
        <w:spacing w:before="0" w:after="0"/>
        <w:ind w:firstLineChars="300" w:firstLine="600"/>
        <w:jc w:val="both"/>
        <w:rPr>
          <w:color w:val="000000" w:themeColor="text1"/>
          <w:sz w:val="20"/>
          <w:szCs w:val="24"/>
        </w:rPr>
      </w:pPr>
      <w:r w:rsidRPr="00637460">
        <w:rPr>
          <w:b/>
          <w:bCs/>
          <w:i/>
          <w:color w:val="000000" w:themeColor="text1"/>
          <w:sz w:val="20"/>
          <w:szCs w:val="24"/>
        </w:rPr>
        <w:t>Задачи дисциплины</w:t>
      </w:r>
      <w:r w:rsidRPr="00637460">
        <w:rPr>
          <w:b/>
          <w:bCs/>
          <w:color w:val="000000" w:themeColor="text1"/>
          <w:sz w:val="20"/>
          <w:szCs w:val="24"/>
        </w:rPr>
        <w:t xml:space="preserve">: </w:t>
      </w:r>
      <w:r w:rsidRPr="00637460">
        <w:rPr>
          <w:color w:val="000000" w:themeColor="text1"/>
          <w:sz w:val="20"/>
          <w:szCs w:val="24"/>
        </w:rPr>
        <w:t>сформировать целостное представление о роли электронного обучения, дистанционных образовательных технологий в профессиональной подготовке обучающегося; развить у обучающихся основы информационной культуры посредством работы в электронной информационно-образовательной среде, адекватно современному уровню и перспективам развития информационных процессов и систем; расширить знания об электронном обучении, дистанционных образовательных технологиях, необходимых для свободного ориентирования в электронной информационно-образовательной среде; выработать у обучающихся умения и навыки работы с программным обеспечением, компьютерными средствами обучения, необходимыми для дальнейшего профессионального самообразования с использованием дистанционных образовательных технологий.</w:t>
      </w:r>
    </w:p>
    <w:p w:rsidR="00D778A6" w:rsidRPr="00637460" w:rsidRDefault="00D778A6" w:rsidP="00D778A6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color w:val="000000" w:themeColor="text1"/>
          <w:szCs w:val="24"/>
        </w:rPr>
      </w:pPr>
    </w:p>
    <w:p w:rsidR="00D778A6" w:rsidRPr="00637460" w:rsidRDefault="00D778A6" w:rsidP="00D778A6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2. Место дисциплины в структуре ОП</w:t>
      </w:r>
    </w:p>
    <w:p w:rsidR="00D778A6" w:rsidRPr="00637460" w:rsidRDefault="00D778A6" w:rsidP="00D778A6">
      <w:pPr>
        <w:pStyle w:val="2f0"/>
        <w:tabs>
          <w:tab w:val="left" w:pos="0"/>
          <w:tab w:val="left" w:pos="900"/>
        </w:tabs>
        <w:suppressAutoHyphens/>
        <w:ind w:firstLine="710"/>
        <w:jc w:val="both"/>
        <w:rPr>
          <w:b w:val="0"/>
          <w:color w:val="000000" w:themeColor="text1"/>
        </w:rPr>
      </w:pPr>
      <w:r w:rsidRPr="00637460">
        <w:rPr>
          <w:b w:val="0"/>
          <w:color w:val="000000" w:themeColor="text1"/>
        </w:rPr>
        <w:t>Дисциплина «Электронное обучение, дистанционные образовательные технологии» относится к факультативным дисциплинам</w:t>
      </w:r>
    </w:p>
    <w:p w:rsidR="00D778A6" w:rsidRPr="00637460" w:rsidRDefault="00D778A6" w:rsidP="00D778A6">
      <w:pPr>
        <w:pStyle w:val="10"/>
        <w:tabs>
          <w:tab w:val="left" w:pos="0"/>
          <w:tab w:val="right" w:leader="dot" w:pos="9600"/>
        </w:tabs>
        <w:ind w:firstLine="710"/>
        <w:rPr>
          <w:rFonts w:ascii="Times New Roman" w:hAnsi="Times New Roman"/>
          <w:color w:val="000000" w:themeColor="text1"/>
        </w:rPr>
      </w:pPr>
    </w:p>
    <w:p w:rsidR="00D778A6" w:rsidRPr="00637460" w:rsidRDefault="00D778A6" w:rsidP="00D778A6">
      <w:pPr>
        <w:pStyle w:val="10"/>
        <w:tabs>
          <w:tab w:val="left" w:pos="0"/>
          <w:tab w:val="right" w:leader="dot" w:pos="9600"/>
        </w:tabs>
        <w:ind w:firstLine="710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3. Планируемые результаты обучения по дисциплине</w:t>
      </w:r>
    </w:p>
    <w:p w:rsidR="00D778A6" w:rsidRPr="00637460" w:rsidRDefault="00D778A6" w:rsidP="00D778A6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D778A6" w:rsidRPr="00637460" w:rsidRDefault="00D778A6" w:rsidP="00D778A6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универсальную компетенцию</w:t>
      </w:r>
    </w:p>
    <w:p w:rsidR="00D778A6" w:rsidRPr="00637460" w:rsidRDefault="00D778A6" w:rsidP="00D778A6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D778A6" w:rsidRPr="00637460" w:rsidRDefault="00D778A6" w:rsidP="00D778A6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D778A6" w:rsidRPr="00637460" w:rsidRDefault="00D778A6" w:rsidP="00D778A6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D778A6" w:rsidRPr="00637460" w:rsidRDefault="00D778A6" w:rsidP="00D778A6">
      <w:pPr>
        <w:pStyle w:val="aff8"/>
        <w:tabs>
          <w:tab w:val="left" w:pos="900"/>
        </w:tabs>
        <w:suppressAutoHyphens/>
        <w:spacing w:before="0" w:after="0"/>
        <w:ind w:left="709"/>
        <w:jc w:val="both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258"/>
        <w:gridCol w:w="4819"/>
      </w:tblGrid>
      <w:tr w:rsidR="00D778A6" w:rsidRPr="00637460" w:rsidTr="00EF53C7">
        <w:trPr>
          <w:tblHeader/>
        </w:trPr>
        <w:tc>
          <w:tcPr>
            <w:tcW w:w="1812" w:type="dxa"/>
          </w:tcPr>
          <w:p w:rsidR="00D778A6" w:rsidRPr="00637460" w:rsidRDefault="00D778A6" w:rsidP="00D778A6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258" w:type="dxa"/>
          </w:tcPr>
          <w:p w:rsidR="00D778A6" w:rsidRPr="00637460" w:rsidRDefault="00D778A6" w:rsidP="00D778A6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819" w:type="dxa"/>
          </w:tcPr>
          <w:p w:rsidR="00D778A6" w:rsidRPr="00637460" w:rsidRDefault="00D778A6" w:rsidP="00D778A6">
            <w:pPr>
              <w:tabs>
                <w:tab w:val="left" w:pos="221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D778A6" w:rsidRPr="00637460" w:rsidTr="00EF53C7">
        <w:tc>
          <w:tcPr>
            <w:tcW w:w="1812" w:type="dxa"/>
            <w:vMerge w:val="restart"/>
          </w:tcPr>
          <w:p w:rsidR="00D778A6" w:rsidRPr="00637460" w:rsidRDefault="00D778A6" w:rsidP="00D778A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258" w:type="dxa"/>
            <w:vMerge w:val="restart"/>
          </w:tcPr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УК-6.1. Знает: основные принципы самовоспитания и самообразования,</w:t>
            </w:r>
          </w:p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саморазвития и самореализации,</w:t>
            </w:r>
          </w:p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использования творческого потенциала собственной деятельности</w:t>
            </w:r>
          </w:p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УК-6.2. Умеет:</w:t>
            </w:r>
          </w:p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демонстрировать умение</w:t>
            </w:r>
          </w:p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самоконтроля и рефлексии, позволяющие самостоятельно</w:t>
            </w:r>
          </w:p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корректировать обучение</w:t>
            </w:r>
          </w:p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 выбранной траектории</w:t>
            </w:r>
          </w:p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УК-6.3. Владеет:</w:t>
            </w:r>
          </w:p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рационального</w:t>
            </w:r>
          </w:p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распределения временных ресурсов, построения</w:t>
            </w:r>
          </w:p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индивидуальной траектории саморазвития и самообразования в течение всей жизни</w:t>
            </w:r>
          </w:p>
        </w:tc>
        <w:tc>
          <w:tcPr>
            <w:tcW w:w="4819" w:type="dxa"/>
          </w:tcPr>
          <w:p w:rsidR="00D778A6" w:rsidRPr="00637460" w:rsidRDefault="00D778A6" w:rsidP="00D778A6">
            <w:pPr>
              <w:tabs>
                <w:tab w:val="left" w:pos="221"/>
                <w:tab w:val="left" w:pos="251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D778A6" w:rsidRPr="00637460" w:rsidRDefault="00D778A6" w:rsidP="00D778A6">
            <w:pPr>
              <w:widowControl/>
              <w:numPr>
                <w:ilvl w:val="1"/>
                <w:numId w:val="13"/>
              </w:numPr>
              <w:tabs>
                <w:tab w:val="clear" w:pos="1620"/>
                <w:tab w:val="left" w:pos="0"/>
                <w:tab w:val="left" w:pos="221"/>
                <w:tab w:val="left" w:pos="251"/>
                <w:tab w:val="left" w:pos="427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особенности электронного обучения, специфику применения дистанционных образовательных технологий в образовании;</w:t>
            </w:r>
          </w:p>
          <w:p w:rsidR="00D778A6" w:rsidRPr="00637460" w:rsidRDefault="00D778A6" w:rsidP="00D778A6">
            <w:pPr>
              <w:widowControl/>
              <w:numPr>
                <w:ilvl w:val="1"/>
                <w:numId w:val="13"/>
              </w:numPr>
              <w:tabs>
                <w:tab w:val="clear" w:pos="1620"/>
                <w:tab w:val="left" w:pos="0"/>
                <w:tab w:val="left" w:pos="221"/>
                <w:tab w:val="left" w:pos="251"/>
                <w:tab w:val="left" w:pos="427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понятие и компоненты электронной информационно-образовательной среды;</w:t>
            </w:r>
          </w:p>
          <w:p w:rsidR="00D778A6" w:rsidRPr="00637460" w:rsidRDefault="00D778A6" w:rsidP="00D778A6">
            <w:pPr>
              <w:numPr>
                <w:ilvl w:val="1"/>
                <w:numId w:val="13"/>
              </w:numPr>
              <w:tabs>
                <w:tab w:val="clear" w:pos="1620"/>
                <w:tab w:val="left" w:pos="0"/>
                <w:tab w:val="left" w:pos="221"/>
                <w:tab w:val="left" w:pos="251"/>
                <w:tab w:val="left" w:pos="427"/>
              </w:tabs>
              <w:spacing w:before="0" w:after="0"/>
              <w:ind w:left="0" w:firstLine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color w:val="000000" w:themeColor="text1"/>
                <w:sz w:val="20"/>
              </w:rPr>
              <w:t>нормативно-правовую документацию РФ, регламентирующую применение электронного обучения, дистанционных образовательных технологий.</w:t>
            </w:r>
          </w:p>
        </w:tc>
      </w:tr>
      <w:tr w:rsidR="00D778A6" w:rsidRPr="00637460" w:rsidTr="00EF53C7">
        <w:tc>
          <w:tcPr>
            <w:tcW w:w="1812" w:type="dxa"/>
            <w:vMerge/>
          </w:tcPr>
          <w:p w:rsidR="00D778A6" w:rsidRPr="00637460" w:rsidRDefault="00D778A6" w:rsidP="00D778A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258" w:type="dxa"/>
            <w:vMerge/>
          </w:tcPr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819" w:type="dxa"/>
          </w:tcPr>
          <w:p w:rsidR="00D778A6" w:rsidRPr="00637460" w:rsidRDefault="00D778A6" w:rsidP="00D778A6">
            <w:pPr>
              <w:tabs>
                <w:tab w:val="left" w:pos="221"/>
                <w:tab w:val="left" w:pos="251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D778A6" w:rsidRPr="00637460" w:rsidRDefault="00D778A6" w:rsidP="00D778A6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left" w:pos="221"/>
                <w:tab w:val="left" w:pos="251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использовать мультимедийные средства Интернет в системе дистанционного обучения; </w:t>
            </w:r>
          </w:p>
          <w:p w:rsidR="00D778A6" w:rsidRPr="00637460" w:rsidRDefault="00D778A6" w:rsidP="00D778A6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left" w:pos="221"/>
                <w:tab w:val="left" w:pos="251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работать и пользоваться электронными образовательными ресурсами, информационными образовательными ресурсами, программным обеспечением электронной информационно-образовательной среды; </w:t>
            </w:r>
          </w:p>
          <w:p w:rsidR="00D778A6" w:rsidRPr="00637460" w:rsidRDefault="00D778A6" w:rsidP="00D778A6">
            <w:pPr>
              <w:widowControl/>
              <w:numPr>
                <w:ilvl w:val="0"/>
                <w:numId w:val="14"/>
              </w:numPr>
              <w:tabs>
                <w:tab w:val="clear" w:pos="720"/>
                <w:tab w:val="left" w:pos="221"/>
                <w:tab w:val="left" w:pos="251"/>
                <w:tab w:val="left" w:pos="1134"/>
              </w:tabs>
              <w:suppressAutoHyphens/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использовать учебный материал при работе в электронной информационно-образовательной среде при применении электронного обучения, дистанционных образовательных технологий;</w:t>
            </w:r>
          </w:p>
          <w:p w:rsidR="00D778A6" w:rsidRPr="00637460" w:rsidRDefault="00D778A6" w:rsidP="00D778A6">
            <w:pPr>
              <w:numPr>
                <w:ilvl w:val="0"/>
                <w:numId w:val="14"/>
              </w:numPr>
              <w:tabs>
                <w:tab w:val="clear" w:pos="720"/>
                <w:tab w:val="left" w:pos="221"/>
                <w:tab w:val="left" w:pos="251"/>
                <w:tab w:val="left" w:pos="1134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работать с компьютерными средствами обучения в электронной информационно-образовательной среде.</w:t>
            </w:r>
          </w:p>
        </w:tc>
      </w:tr>
      <w:tr w:rsidR="00D778A6" w:rsidRPr="00637460" w:rsidTr="00EF53C7">
        <w:trPr>
          <w:trHeight w:val="1849"/>
        </w:trPr>
        <w:tc>
          <w:tcPr>
            <w:tcW w:w="1812" w:type="dxa"/>
            <w:vMerge/>
          </w:tcPr>
          <w:p w:rsidR="00D778A6" w:rsidRPr="00637460" w:rsidRDefault="00D778A6" w:rsidP="00D778A6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258" w:type="dxa"/>
            <w:vMerge/>
          </w:tcPr>
          <w:p w:rsidR="00D778A6" w:rsidRPr="00637460" w:rsidRDefault="00D778A6" w:rsidP="00D778A6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819" w:type="dxa"/>
          </w:tcPr>
          <w:p w:rsidR="00D778A6" w:rsidRPr="00637460" w:rsidRDefault="00D778A6" w:rsidP="00D778A6">
            <w:pPr>
              <w:tabs>
                <w:tab w:val="left" w:pos="221"/>
                <w:tab w:val="left" w:pos="251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D778A6" w:rsidRPr="00637460" w:rsidRDefault="00D778A6" w:rsidP="00D778A6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21"/>
                <w:tab w:val="left" w:pos="251"/>
              </w:tabs>
              <w:suppressAutoHyphens/>
              <w:overflowPunct w:val="0"/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textAlignment w:val="baseline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современными информационными технологиями;</w:t>
            </w:r>
          </w:p>
          <w:p w:rsidR="00D778A6" w:rsidRPr="00637460" w:rsidRDefault="00D778A6" w:rsidP="00D778A6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21"/>
                <w:tab w:val="left" w:pos="251"/>
              </w:tabs>
              <w:suppressAutoHyphens/>
              <w:overflowPunct w:val="0"/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textAlignment w:val="baseline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технологией осуществления доступа к электронной информационно-образовательной среде;</w:t>
            </w:r>
          </w:p>
          <w:p w:rsidR="00D778A6" w:rsidRPr="00637460" w:rsidRDefault="00D778A6" w:rsidP="00D778A6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21"/>
                <w:tab w:val="left" w:pos="251"/>
              </w:tabs>
              <w:suppressAutoHyphens/>
              <w:overflowPunct w:val="0"/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textAlignment w:val="baseline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способностью ориентироваться и работать в информационно-образовательной среде;</w:t>
            </w:r>
          </w:p>
          <w:p w:rsidR="00D778A6" w:rsidRPr="00637460" w:rsidRDefault="00D778A6" w:rsidP="00D778A6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21"/>
                <w:tab w:val="left" w:pos="251"/>
              </w:tabs>
              <w:suppressAutoHyphens/>
              <w:overflowPunct w:val="0"/>
              <w:autoSpaceDE w:val="0"/>
              <w:autoSpaceDN w:val="0"/>
              <w:adjustRightInd w:val="0"/>
              <w:snapToGrid/>
              <w:spacing w:before="0" w:after="0"/>
              <w:ind w:left="0" w:firstLine="0"/>
              <w:jc w:val="both"/>
              <w:textAlignment w:val="baseline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технологией работы с обучающими компьютерными средствами обучения (КСО);</w:t>
            </w:r>
          </w:p>
          <w:p w:rsidR="00D778A6" w:rsidRPr="00637460" w:rsidRDefault="00D778A6" w:rsidP="00D778A6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21"/>
                <w:tab w:val="left" w:pos="25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готовностью применять дистанционные образовательные технологии, реализующие дидактические возможности ИКТ, на конкретном уровне конкретной образовательной организации;</w:t>
            </w:r>
          </w:p>
          <w:p w:rsidR="00D778A6" w:rsidRPr="00637460" w:rsidRDefault="00D778A6" w:rsidP="00D778A6">
            <w:pPr>
              <w:widowControl/>
              <w:numPr>
                <w:ilvl w:val="0"/>
                <w:numId w:val="15"/>
              </w:numPr>
              <w:tabs>
                <w:tab w:val="clear" w:pos="720"/>
                <w:tab w:val="left" w:pos="221"/>
                <w:tab w:val="left" w:pos="25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способностью организовывать профессиональную деятельность с использованием дистанционных образовательных технологий</w:t>
            </w:r>
          </w:p>
        </w:tc>
      </w:tr>
    </w:tbl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D778A6" w:rsidRPr="00637460" w:rsidRDefault="00D778A6" w:rsidP="00D778A6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D778A6" w:rsidRPr="00637460" w:rsidRDefault="00D778A6" w:rsidP="00D778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778A6" w:rsidRPr="00637460" w:rsidRDefault="00D778A6" w:rsidP="00D778A6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D778A6" w:rsidRPr="00637460" w:rsidRDefault="00D778A6" w:rsidP="00D778A6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tbl>
      <w:tblPr>
        <w:tblW w:w="101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537"/>
        <w:gridCol w:w="720"/>
        <w:gridCol w:w="900"/>
        <w:gridCol w:w="720"/>
        <w:gridCol w:w="933"/>
        <w:gridCol w:w="687"/>
        <w:gridCol w:w="900"/>
      </w:tblGrid>
      <w:tr w:rsidR="00D778A6" w:rsidRPr="00637460" w:rsidTr="00EF53C7">
        <w:tc>
          <w:tcPr>
            <w:tcW w:w="720" w:type="dxa"/>
            <w:vMerge w:val="restart"/>
            <w:vAlign w:val="center"/>
          </w:tcPr>
          <w:p w:rsidR="00D778A6" w:rsidRPr="00637460" w:rsidRDefault="00D778A6" w:rsidP="00D778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D778A6" w:rsidRPr="00637460" w:rsidRDefault="00D778A6" w:rsidP="00D778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D778A6" w:rsidRPr="00637460" w:rsidTr="00EF53C7">
        <w:tc>
          <w:tcPr>
            <w:tcW w:w="720" w:type="dxa"/>
            <w:vMerge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D778A6" w:rsidRPr="00637460" w:rsidTr="00EF53C7">
        <w:tc>
          <w:tcPr>
            <w:tcW w:w="720" w:type="dxa"/>
            <w:vMerge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E94021" w:rsidRPr="00637460" w:rsidTr="00EF53C7"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8,2</w:t>
            </w:r>
          </w:p>
        </w:tc>
        <w:tc>
          <w:tcPr>
            <w:tcW w:w="90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8,2</w:t>
            </w:r>
          </w:p>
        </w:tc>
        <w:tc>
          <w:tcPr>
            <w:tcW w:w="933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6,2</w:t>
            </w: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94021" w:rsidRPr="00637460" w:rsidTr="00EF53C7"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90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933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94021" w:rsidRPr="00637460" w:rsidTr="00EF53C7"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94021" w:rsidRPr="00637460" w:rsidTr="00EF53C7"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практические занятия 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E94021" w:rsidRPr="00637460" w:rsidRDefault="00E94021" w:rsidP="000A205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E94021" w:rsidRPr="00637460" w:rsidTr="00EF53C7"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 : лабораторные работы  (лабораторные практикумы)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E94021" w:rsidRPr="00637460" w:rsidTr="00EF53C7"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-</w:t>
            </w:r>
          </w:p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E94021" w:rsidRPr="00637460" w:rsidTr="00EF53C7"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E94021" w:rsidRPr="00637460" w:rsidRDefault="00E94021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2.2</w:t>
            </w: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E94021" w:rsidRPr="00637460" w:rsidTr="00EF53C7"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E94021" w:rsidRPr="00637460" w:rsidRDefault="00E94021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720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</w:tr>
      <w:tr w:rsidR="00E94021" w:rsidRPr="00637460" w:rsidTr="00EF53C7"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E94021" w:rsidRPr="00637460" w:rsidRDefault="00E94021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0,2</w:t>
            </w:r>
          </w:p>
        </w:tc>
        <w:tc>
          <w:tcPr>
            <w:tcW w:w="720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0,2</w:t>
            </w: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0,2</w:t>
            </w:r>
          </w:p>
        </w:tc>
      </w:tr>
      <w:tr w:rsidR="00E94021" w:rsidRPr="00637460" w:rsidTr="00EF53C7"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27,8</w:t>
            </w:r>
          </w:p>
        </w:tc>
        <w:tc>
          <w:tcPr>
            <w:tcW w:w="90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27,8</w:t>
            </w:r>
          </w:p>
        </w:tc>
        <w:tc>
          <w:tcPr>
            <w:tcW w:w="933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28</w:t>
            </w: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E94021" w:rsidRPr="00637460" w:rsidTr="00EF53C7">
        <w:tc>
          <w:tcPr>
            <w:tcW w:w="720" w:type="dxa"/>
          </w:tcPr>
          <w:p w:rsidR="00E94021" w:rsidRPr="00637460" w:rsidRDefault="00E94021" w:rsidP="00D778A6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27,8</w:t>
            </w:r>
          </w:p>
        </w:tc>
        <w:tc>
          <w:tcPr>
            <w:tcW w:w="900" w:type="dxa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27,8</w:t>
            </w:r>
          </w:p>
        </w:tc>
        <w:tc>
          <w:tcPr>
            <w:tcW w:w="933" w:type="dxa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94021" w:rsidRPr="00637460" w:rsidTr="00D34643">
        <w:tc>
          <w:tcPr>
            <w:tcW w:w="720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94021" w:rsidRPr="00637460" w:rsidTr="00D34643">
        <w:tc>
          <w:tcPr>
            <w:tcW w:w="720" w:type="dxa"/>
            <w:vMerge w:val="restart"/>
          </w:tcPr>
          <w:p w:rsidR="00E94021" w:rsidRPr="00637460" w:rsidRDefault="00E94021" w:rsidP="00D778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E94021" w:rsidRPr="00637460" w:rsidRDefault="00E94021" w:rsidP="00D778A6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</w:tcPr>
          <w:p w:rsidR="00E94021" w:rsidRPr="00637460" w:rsidRDefault="00E94021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36</w:t>
            </w:r>
          </w:p>
        </w:tc>
        <w:tc>
          <w:tcPr>
            <w:tcW w:w="900" w:type="dxa"/>
            <w:vAlign w:val="center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36</w:t>
            </w:r>
          </w:p>
        </w:tc>
        <w:tc>
          <w:tcPr>
            <w:tcW w:w="933" w:type="dxa"/>
            <w:vAlign w:val="center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36</w:t>
            </w:r>
          </w:p>
        </w:tc>
        <w:tc>
          <w:tcPr>
            <w:tcW w:w="900" w:type="dxa"/>
          </w:tcPr>
          <w:p w:rsidR="00E94021" w:rsidRPr="00637460" w:rsidRDefault="00E94021" w:rsidP="00D778A6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E94021" w:rsidRPr="00637460" w:rsidTr="00D34643">
        <w:tc>
          <w:tcPr>
            <w:tcW w:w="720" w:type="dxa"/>
            <w:vMerge/>
          </w:tcPr>
          <w:p w:rsidR="00E94021" w:rsidRPr="00637460" w:rsidRDefault="00E94021" w:rsidP="00D778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E94021" w:rsidRPr="00637460" w:rsidRDefault="00E94021" w:rsidP="00D778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021" w:rsidRPr="00637460" w:rsidRDefault="00E94021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1</w:t>
            </w:r>
          </w:p>
        </w:tc>
        <w:tc>
          <w:tcPr>
            <w:tcW w:w="900" w:type="dxa"/>
            <w:vAlign w:val="center"/>
          </w:tcPr>
          <w:p w:rsidR="00E94021" w:rsidRPr="00637460" w:rsidRDefault="00E94021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1</w:t>
            </w:r>
          </w:p>
        </w:tc>
        <w:tc>
          <w:tcPr>
            <w:tcW w:w="933" w:type="dxa"/>
            <w:vAlign w:val="center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E94021" w:rsidRPr="00637460" w:rsidRDefault="00E94021" w:rsidP="00D778A6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1</w:t>
            </w:r>
          </w:p>
        </w:tc>
        <w:tc>
          <w:tcPr>
            <w:tcW w:w="900" w:type="dxa"/>
            <w:vAlign w:val="center"/>
          </w:tcPr>
          <w:p w:rsidR="00E94021" w:rsidRPr="00637460" w:rsidRDefault="00E94021" w:rsidP="00D778A6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778A6" w:rsidRPr="00637460" w:rsidTr="00EF53C7">
        <w:tc>
          <w:tcPr>
            <w:tcW w:w="720" w:type="dxa"/>
            <w:vMerge/>
          </w:tcPr>
          <w:p w:rsidR="00D778A6" w:rsidRPr="00637460" w:rsidRDefault="00D778A6" w:rsidP="00D778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D778A6" w:rsidRPr="00637460" w:rsidRDefault="00D778A6" w:rsidP="00D778A6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D778A6" w:rsidRPr="00637460" w:rsidRDefault="00D778A6" w:rsidP="00D778A6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Зачет с оценкой</w:t>
            </w:r>
          </w:p>
        </w:tc>
      </w:tr>
    </w:tbl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РФ – семинар-обсуждение реферата </w:t>
      </w:r>
    </w:p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D778A6" w:rsidRPr="00637460" w:rsidRDefault="00D778A6" w:rsidP="00D778A6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D778A6" w:rsidRPr="00637460" w:rsidRDefault="00D778A6" w:rsidP="00D778A6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p w:rsidR="00D778A6" w:rsidRPr="00637460" w:rsidRDefault="00D778A6" w:rsidP="00D778A6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D778A6" w:rsidRPr="00637460" w:rsidRDefault="00D778A6" w:rsidP="00D778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D778A6" w:rsidRPr="00637460" w:rsidRDefault="00D778A6" w:rsidP="00D778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2057"/>
        <w:gridCol w:w="7167"/>
      </w:tblGrid>
      <w:tr w:rsidR="00D778A6" w:rsidRPr="00637460" w:rsidTr="00EF53C7">
        <w:trPr>
          <w:tblHeader/>
        </w:trPr>
        <w:tc>
          <w:tcPr>
            <w:tcW w:w="269" w:type="pct"/>
          </w:tcPr>
          <w:p w:rsidR="00D778A6" w:rsidRPr="00637460" w:rsidRDefault="00D778A6" w:rsidP="00D778A6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>№ п/п</w:t>
            </w:r>
          </w:p>
        </w:tc>
        <w:tc>
          <w:tcPr>
            <w:tcW w:w="1055" w:type="pct"/>
          </w:tcPr>
          <w:p w:rsidR="00D778A6" w:rsidRPr="00637460" w:rsidRDefault="00D778A6" w:rsidP="00D778A6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pacing w:val="-2"/>
                <w:sz w:val="20"/>
                <w:szCs w:val="24"/>
              </w:rPr>
            </w:pPr>
            <w:r w:rsidRPr="00637460">
              <w:rPr>
                <w:color w:val="000000" w:themeColor="text1"/>
                <w:spacing w:val="-2"/>
                <w:sz w:val="20"/>
                <w:szCs w:val="24"/>
              </w:rPr>
              <w:t>Наименование раздела дисциплины</w:t>
            </w:r>
          </w:p>
        </w:tc>
        <w:tc>
          <w:tcPr>
            <w:tcW w:w="3676" w:type="pct"/>
          </w:tcPr>
          <w:p w:rsidR="00D778A6" w:rsidRPr="00637460" w:rsidRDefault="00D778A6" w:rsidP="00D778A6">
            <w:pPr>
              <w:widowControl/>
              <w:snapToGrid/>
              <w:spacing w:before="0" w:after="0"/>
              <w:jc w:val="center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>Содержание раздела дисциплины</w:t>
            </w:r>
          </w:p>
        </w:tc>
      </w:tr>
      <w:tr w:rsidR="00D778A6" w:rsidRPr="00637460" w:rsidTr="00EF53C7">
        <w:tc>
          <w:tcPr>
            <w:tcW w:w="269" w:type="pct"/>
          </w:tcPr>
          <w:p w:rsidR="00D778A6" w:rsidRPr="00637460" w:rsidRDefault="00D778A6" w:rsidP="00D778A6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>1</w:t>
            </w:r>
          </w:p>
        </w:tc>
        <w:tc>
          <w:tcPr>
            <w:tcW w:w="1055" w:type="pct"/>
          </w:tcPr>
          <w:p w:rsidR="00D778A6" w:rsidRPr="00637460" w:rsidRDefault="00D778A6" w:rsidP="00D778A6">
            <w:pPr>
              <w:widowControl/>
              <w:suppressAutoHyphens/>
              <w:snapToGrid/>
              <w:spacing w:before="0" w:after="0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>Основные понятия и характеристика дистанционного образования,  электронного обучения, дистанционных образовательных технологий. Понятие «электронная информационно-образовательная среда»</w:t>
            </w:r>
          </w:p>
        </w:tc>
        <w:tc>
          <w:tcPr>
            <w:tcW w:w="3676" w:type="pct"/>
          </w:tcPr>
          <w:p w:rsidR="00D778A6" w:rsidRPr="00637460" w:rsidRDefault="00D778A6" w:rsidP="00D778A6">
            <w:pPr>
              <w:widowControl/>
              <w:tabs>
                <w:tab w:val="left" w:pos="13"/>
                <w:tab w:val="left" w:pos="993"/>
              </w:tabs>
              <w:suppressAutoHyphens/>
              <w:snapToGrid/>
              <w:spacing w:before="0" w:after="0"/>
              <w:ind w:left="13" w:hanging="13"/>
              <w:jc w:val="both"/>
              <w:rPr>
                <w:b/>
                <w:color w:val="000000" w:themeColor="text1"/>
                <w:spacing w:val="-4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 xml:space="preserve">Введение. Предмет курса. Основные понятия дистанционного образования. Краткая историческая справка. Влияния ИКТ на образовательные процессы. Дистанционное обучение в его современном понимании. Дистанционное образование как комплекс образовательных услуг. </w:t>
            </w:r>
          </w:p>
          <w:p w:rsidR="00D778A6" w:rsidRPr="00637460" w:rsidRDefault="00D778A6" w:rsidP="00D778A6">
            <w:pPr>
              <w:pStyle w:val="26"/>
              <w:tabs>
                <w:tab w:val="left" w:pos="13"/>
              </w:tabs>
              <w:ind w:left="13" w:hanging="13"/>
              <w:jc w:val="both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Характеристика дистанционного образования. Характерные черты дистанционного образования, гибкость, модульность, экономическая эффективность, новая роль преподавателя, специализированный контроль качества образования, использование специализированных технологий и средств обучения. Понятия «электронное обучение», «дистанционные образовательные технологии». Нормативно-правовая документация РФ, регламентирующая применение электронного обучения, дистанционных образовательных технологий.</w:t>
            </w:r>
          </w:p>
          <w:p w:rsidR="00D778A6" w:rsidRPr="00637460" w:rsidRDefault="00D778A6" w:rsidP="00D778A6">
            <w:pPr>
              <w:widowControl/>
              <w:tabs>
                <w:tab w:val="left" w:pos="13"/>
                <w:tab w:val="left" w:pos="993"/>
              </w:tabs>
              <w:snapToGrid/>
              <w:spacing w:before="0" w:after="0"/>
              <w:ind w:left="13" w:hanging="13"/>
              <w:jc w:val="both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>Характеристика электронной информационно-образовательной среды: определение, цель, назначение. Компоненты электронной информационно-образовательной среды. Электронные информационные ресурсы (ЭИР). Электронные образовательные ресурсы (ЭОР). Информационные технологии дистанционного обучения. Телекоммуникационная роботизированная технология (</w:t>
            </w:r>
            <w:proofErr w:type="spellStart"/>
            <w:r w:rsidRPr="00637460">
              <w:rPr>
                <w:color w:val="000000" w:themeColor="text1"/>
                <w:sz w:val="20"/>
                <w:szCs w:val="24"/>
              </w:rPr>
              <w:t>Ровеб</w:t>
            </w:r>
            <w:proofErr w:type="spellEnd"/>
            <w:r w:rsidRPr="00637460">
              <w:rPr>
                <w:color w:val="000000" w:themeColor="text1"/>
                <w:sz w:val="20"/>
                <w:szCs w:val="24"/>
              </w:rPr>
              <w:t>-технология) и ее характеристика.</w:t>
            </w:r>
            <w:r w:rsidRPr="00637460">
              <w:rPr>
                <w:b/>
                <w:color w:val="000000" w:themeColor="text1"/>
                <w:sz w:val="20"/>
                <w:szCs w:val="24"/>
              </w:rPr>
              <w:t xml:space="preserve"> </w:t>
            </w:r>
            <w:r w:rsidRPr="00637460">
              <w:rPr>
                <w:color w:val="000000" w:themeColor="text1"/>
                <w:sz w:val="20"/>
                <w:szCs w:val="24"/>
              </w:rPr>
              <w:t>Технологические и технические средства. Порядок и формы доступа к электронной информационно-образовательной среде.</w:t>
            </w:r>
          </w:p>
          <w:p w:rsidR="00D778A6" w:rsidRPr="00637460" w:rsidRDefault="00D778A6" w:rsidP="00D778A6">
            <w:pPr>
              <w:pStyle w:val="26"/>
              <w:tabs>
                <w:tab w:val="left" w:pos="13"/>
              </w:tabs>
              <w:ind w:left="13" w:hanging="13"/>
              <w:jc w:val="both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Планирование учебного процесса при использовании электронного обучения, дистанционных образовательных технологий. Виды занятий, применяемых при использовании электронного обучения, дистанционных образовательных технологий. Особенности работы с обучающими компьютерными средствами обучения (КСО). Виды КСО. Порядок получения учебно-методической помощи обучающимся по освоению образовательных программ с применением электронного обучения, дистанционных образовательных технологий</w:t>
            </w:r>
          </w:p>
          <w:p w:rsidR="00D778A6" w:rsidRPr="00637460" w:rsidRDefault="00D778A6" w:rsidP="00D778A6">
            <w:pPr>
              <w:widowControl/>
              <w:tabs>
                <w:tab w:val="left" w:pos="13"/>
              </w:tabs>
              <w:snapToGrid/>
              <w:spacing w:before="0" w:after="0"/>
              <w:ind w:left="13" w:hanging="13"/>
              <w:jc w:val="both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>Консультирование обучающихся при использовании электронного обучения, дистанционных образовательных технологий.</w:t>
            </w:r>
          </w:p>
        </w:tc>
      </w:tr>
    </w:tbl>
    <w:p w:rsidR="00D778A6" w:rsidRPr="00637460" w:rsidRDefault="00D778A6" w:rsidP="00D778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778A6" w:rsidRPr="00637460" w:rsidRDefault="00D778A6" w:rsidP="00D778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778A6" w:rsidRPr="00637460" w:rsidRDefault="00D778A6" w:rsidP="00D778A6">
      <w:pPr>
        <w:widowControl/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D778A6" w:rsidRPr="00637460" w:rsidRDefault="00D778A6" w:rsidP="00D778A6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D778A6" w:rsidRPr="00637460" w:rsidRDefault="00D778A6" w:rsidP="00D778A6">
      <w:pPr>
        <w:widowControl/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color w:val="000000" w:themeColor="text1"/>
          <w:sz w:val="20"/>
          <w:szCs w:val="24"/>
        </w:rPr>
        <w:t>Основные понятия и характеристика дистанционного образования,  электронного обучения, дистанционных образовательных технологий. Понятие «электронная информационно-образовательная среда»</w:t>
      </w:r>
    </w:p>
    <w:p w:rsidR="00D778A6" w:rsidRPr="00637460" w:rsidRDefault="00D778A6" w:rsidP="00D778A6">
      <w:pPr>
        <w:widowControl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 w:val="20"/>
          <w:szCs w:val="24"/>
        </w:rPr>
        <w:t>1. Предмет курса. Основные понятия дистанционного образования</w:t>
      </w:r>
    </w:p>
    <w:p w:rsidR="00D778A6" w:rsidRPr="00637460" w:rsidRDefault="00D778A6" w:rsidP="00D778A6">
      <w:pPr>
        <w:widowControl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2. Характеристика электронной информационно-образовательной среды: определение, цель, назначение. </w:t>
      </w:r>
    </w:p>
    <w:p w:rsidR="00D778A6" w:rsidRPr="00637460" w:rsidRDefault="00D778A6" w:rsidP="00D778A6">
      <w:pPr>
        <w:widowControl/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D778A6" w:rsidRPr="00637460" w:rsidRDefault="00D778A6" w:rsidP="00D778A6">
      <w:pPr>
        <w:widowControl/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D778A6" w:rsidRPr="00637460" w:rsidRDefault="00D778A6" w:rsidP="00D778A6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  <w:szCs w:val="24"/>
        </w:rPr>
      </w:pPr>
      <w:r w:rsidRPr="00637460">
        <w:rPr>
          <w:b/>
          <w:color w:val="000000" w:themeColor="text1"/>
          <w:sz w:val="20"/>
          <w:szCs w:val="24"/>
        </w:rPr>
        <w:t xml:space="preserve">Раздел 1 </w:t>
      </w:r>
      <w:r w:rsidRPr="00637460">
        <w:rPr>
          <w:b/>
          <w:iCs/>
          <w:color w:val="000000" w:themeColor="text1"/>
          <w:sz w:val="20"/>
          <w:szCs w:val="24"/>
        </w:rPr>
        <w:t>«</w:t>
      </w:r>
      <w:r w:rsidRPr="00637460">
        <w:rPr>
          <w:b/>
          <w:color w:val="000000" w:themeColor="text1"/>
          <w:sz w:val="20"/>
          <w:szCs w:val="24"/>
        </w:rPr>
        <w:t>Основные понятия и характеристика дистанционного образования,  электронного обучения, дистанционных образовательных технологий. Понятие «электронная информационно-образовательная среда</w:t>
      </w:r>
      <w:r w:rsidRPr="00637460">
        <w:rPr>
          <w:b/>
          <w:iCs/>
          <w:color w:val="000000" w:themeColor="text1"/>
          <w:sz w:val="20"/>
          <w:szCs w:val="24"/>
        </w:rPr>
        <w:t>»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Дайте характеристику понятиям «дистанционное образование», «дистанционное обучение».</w:t>
      </w:r>
    </w:p>
    <w:p w:rsidR="00D778A6" w:rsidRPr="00637460" w:rsidRDefault="00D778A6" w:rsidP="00D778A6">
      <w:pPr>
        <w:pStyle w:val="26"/>
        <w:numPr>
          <w:ilvl w:val="0"/>
          <w:numId w:val="16"/>
        </w:numPr>
        <w:tabs>
          <w:tab w:val="right" w:leader="dot" w:pos="10195"/>
        </w:tabs>
        <w:ind w:left="0" w:firstLine="709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Рассмотрите и проанализируйте дистанционное образование как комплекс образовательных услуг.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Опишите характерные черты и преимущества дистанционного образования.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Дайте характеристику понятиям «электронное обучение», «дистанционные образовательные технологии». 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Проведите анализ нормативно-правовой документации РФ, регламентирующей применение электронного обучения, дистанционных образовательных технологий.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lastRenderedPageBreak/>
        <w:t>Охарактеризуйте электронную информационно-образовательную среду: определение, цель, назначение.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Назовите компоненты электронной информационно-образовательной среды.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Дайте характеристику электронным информационным ресурсам (ЭИР).Приведите пример ЭИР. 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Дайте характеристику электронным образовательным ресурсам (ЭОР) Приведите пример ЭОР. 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Охарактеризуйте информационные технологии дистанционного обучения. 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Охарактеризуйте телекоммуникационную роботизированную технологию (</w:t>
      </w:r>
      <w:proofErr w:type="spellStart"/>
      <w:r w:rsidRPr="00637460">
        <w:rPr>
          <w:color w:val="000000" w:themeColor="text1"/>
          <w:sz w:val="20"/>
          <w:szCs w:val="24"/>
        </w:rPr>
        <w:t>Ровеб</w:t>
      </w:r>
      <w:proofErr w:type="spellEnd"/>
      <w:r w:rsidRPr="00637460">
        <w:rPr>
          <w:color w:val="000000" w:themeColor="text1"/>
          <w:sz w:val="20"/>
          <w:szCs w:val="24"/>
        </w:rPr>
        <w:t xml:space="preserve">-технология) </w:t>
      </w:r>
      <w:proofErr w:type="spellStart"/>
      <w:r w:rsidRPr="00637460">
        <w:rPr>
          <w:color w:val="000000" w:themeColor="text1"/>
          <w:sz w:val="20"/>
          <w:szCs w:val="24"/>
        </w:rPr>
        <w:t>ика</w:t>
      </w:r>
      <w:proofErr w:type="spellEnd"/>
      <w:r w:rsidRPr="00637460">
        <w:rPr>
          <w:color w:val="000000" w:themeColor="text1"/>
          <w:sz w:val="20"/>
          <w:szCs w:val="24"/>
        </w:rPr>
        <w:t xml:space="preserve">. 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Опишите порядок и формы доступа к электронной информационно-образовательной среде.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Опишите особенности планирования учебного процесса при использовании электронного обучения, дистанционных образовательных технологий.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Дайте характеристику видов занятий, применяемых при использовании электронного обучения, дистанционных образовательных технологий.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Опишите особенности работы с обучающими компьютерными средствами обучения (КСО). Виды КСО. 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Каков порядок получения учебно-методической помощи обучающимся по освоению образовательных программ с применением электронного обучения, дистанционных образовательных технологий?</w:t>
      </w:r>
    </w:p>
    <w:p w:rsidR="00D778A6" w:rsidRPr="00637460" w:rsidRDefault="00D778A6" w:rsidP="00D778A6">
      <w:pPr>
        <w:widowControl/>
        <w:numPr>
          <w:ilvl w:val="0"/>
          <w:numId w:val="16"/>
        </w:numPr>
        <w:tabs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Опишите виды и технологию консультирования обучающихся при использовании электронного обучения, дистанционных образовательных технологий.</w:t>
      </w:r>
    </w:p>
    <w:p w:rsidR="00D778A6" w:rsidRPr="00637460" w:rsidRDefault="00D778A6" w:rsidP="00D778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778A6" w:rsidRPr="00637460" w:rsidRDefault="00D778A6" w:rsidP="00D778A6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E94021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D778A6" w:rsidRPr="00637460" w:rsidRDefault="00D778A6" w:rsidP="00D778A6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177"/>
        <w:gridCol w:w="2693"/>
        <w:gridCol w:w="2091"/>
      </w:tblGrid>
      <w:tr w:rsidR="00D778A6" w:rsidRPr="00637460" w:rsidTr="00EF53C7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D778A6" w:rsidRPr="00637460" w:rsidTr="00EF53C7">
        <w:trPr>
          <w:trHeight w:val="577"/>
          <w:tblHeader/>
        </w:trPr>
        <w:tc>
          <w:tcPr>
            <w:tcW w:w="0" w:type="auto"/>
            <w:vMerge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7" w:type="dxa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693" w:type="dxa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D778A6" w:rsidRPr="00637460" w:rsidTr="00EF53C7"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778A6" w:rsidRPr="00637460" w:rsidTr="00EF53C7">
        <w:trPr>
          <w:trHeight w:val="337"/>
        </w:trPr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778A6" w:rsidRPr="00637460" w:rsidTr="00EF53C7"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  <w:tr w:rsidR="00D778A6" w:rsidRPr="00637460" w:rsidTr="00EF53C7"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D778A6" w:rsidRPr="00637460" w:rsidTr="00EF53C7"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D778A6" w:rsidRPr="00637460" w:rsidTr="00EF53C7"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</w:tr>
      <w:tr w:rsidR="00D778A6" w:rsidRPr="00637460" w:rsidTr="00EF53C7">
        <w:trPr>
          <w:trHeight w:val="160"/>
        </w:trPr>
        <w:tc>
          <w:tcPr>
            <w:tcW w:w="0" w:type="auto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8,2</w:t>
            </w:r>
          </w:p>
        </w:tc>
      </w:tr>
    </w:tbl>
    <w:p w:rsidR="00D778A6" w:rsidRPr="00637460" w:rsidRDefault="00D778A6" w:rsidP="00D778A6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D778A6" w:rsidRPr="00637460" w:rsidRDefault="00D778A6" w:rsidP="00D778A6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E94021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51%</w:t>
      </w:r>
    </w:p>
    <w:p w:rsidR="00D778A6" w:rsidRPr="00637460" w:rsidRDefault="00D778A6" w:rsidP="00D778A6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D778A6" w:rsidRPr="00637460" w:rsidRDefault="00D778A6" w:rsidP="00D778A6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D778A6" w:rsidRPr="00637460" w:rsidRDefault="00D778A6" w:rsidP="00D778A6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177"/>
        <w:gridCol w:w="2693"/>
        <w:gridCol w:w="2091"/>
      </w:tblGrid>
      <w:tr w:rsidR="00D778A6" w:rsidRPr="00637460" w:rsidTr="00EF53C7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 xml:space="preserve">работы </w:t>
            </w:r>
          </w:p>
        </w:tc>
        <w:tc>
          <w:tcPr>
            <w:tcW w:w="5870" w:type="dxa"/>
            <w:gridSpan w:val="2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 xml:space="preserve"> 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D778A6" w:rsidRPr="00637460" w:rsidTr="00EF53C7">
        <w:trPr>
          <w:trHeight w:val="577"/>
          <w:tblHeader/>
        </w:trPr>
        <w:tc>
          <w:tcPr>
            <w:tcW w:w="0" w:type="auto"/>
            <w:vMerge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7" w:type="dxa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693" w:type="dxa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D778A6" w:rsidRPr="00637460" w:rsidTr="00EF53C7"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778A6" w:rsidRPr="00637460" w:rsidTr="00EF53C7">
        <w:trPr>
          <w:trHeight w:val="337"/>
        </w:trPr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778A6" w:rsidRPr="00637460" w:rsidTr="00EF53C7"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  <w:tr w:rsidR="00D778A6" w:rsidRPr="00637460" w:rsidTr="00EF53C7"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D778A6" w:rsidRPr="00637460" w:rsidTr="00EF53C7"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D778A6" w:rsidRPr="00637460" w:rsidTr="00EF53C7">
        <w:tc>
          <w:tcPr>
            <w:tcW w:w="0" w:type="auto"/>
          </w:tcPr>
          <w:p w:rsidR="00D778A6" w:rsidRPr="00637460" w:rsidRDefault="00D778A6" w:rsidP="00D778A6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</w:tr>
      <w:tr w:rsidR="00D778A6" w:rsidRPr="00637460" w:rsidTr="00EF53C7">
        <w:trPr>
          <w:trHeight w:val="160"/>
        </w:trPr>
        <w:tc>
          <w:tcPr>
            <w:tcW w:w="0" w:type="auto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2693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091" w:type="dxa"/>
            <w:vAlign w:val="center"/>
          </w:tcPr>
          <w:p w:rsidR="00D778A6" w:rsidRPr="00637460" w:rsidRDefault="00D778A6" w:rsidP="00D778A6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6,2</w:t>
            </w:r>
          </w:p>
        </w:tc>
      </w:tr>
    </w:tbl>
    <w:p w:rsidR="00D778A6" w:rsidRPr="00637460" w:rsidRDefault="00D778A6" w:rsidP="00D778A6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- 68%</w:t>
      </w:r>
    </w:p>
    <w:p w:rsidR="00D778A6" w:rsidRPr="00637460" w:rsidRDefault="00D778A6" w:rsidP="00D778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 xml:space="preserve">6. Методические указания по освоению дисциплины </w:t>
      </w:r>
    </w:p>
    <w:p w:rsidR="00D778A6" w:rsidRPr="00637460" w:rsidRDefault="00D778A6" w:rsidP="00D778A6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D778A6" w:rsidRPr="00637460" w:rsidRDefault="00D778A6" w:rsidP="00D778A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D778A6" w:rsidRPr="00637460" w:rsidRDefault="00D778A6" w:rsidP="00D778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D778A6" w:rsidRPr="00637460" w:rsidRDefault="00D778A6" w:rsidP="00D778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D778A6" w:rsidRPr="00637460" w:rsidRDefault="00D778A6" w:rsidP="00D778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D778A6" w:rsidRPr="00637460" w:rsidRDefault="00D778A6" w:rsidP="00D778A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D778A6" w:rsidRPr="00637460" w:rsidRDefault="00D778A6" w:rsidP="00D778A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D778A6" w:rsidRPr="00637460" w:rsidRDefault="00D778A6" w:rsidP="00D778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D778A6" w:rsidRPr="00637460" w:rsidRDefault="00D778A6" w:rsidP="00D778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D778A6" w:rsidRPr="00637460" w:rsidRDefault="00D778A6" w:rsidP="00D778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D778A6" w:rsidRPr="00637460" w:rsidRDefault="00D778A6" w:rsidP="00D778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D778A6" w:rsidRPr="00637460" w:rsidRDefault="00D778A6" w:rsidP="00D778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D778A6" w:rsidRPr="00637460" w:rsidRDefault="00D778A6" w:rsidP="00D778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D778A6" w:rsidRPr="00637460" w:rsidRDefault="00D778A6" w:rsidP="00D778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D778A6" w:rsidRPr="00637460" w:rsidRDefault="00D778A6" w:rsidP="00D778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D778A6" w:rsidRPr="00637460" w:rsidRDefault="00D778A6" w:rsidP="00D778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D778A6" w:rsidRPr="00637460" w:rsidRDefault="00D778A6" w:rsidP="00D778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D778A6" w:rsidRPr="00637460" w:rsidRDefault="00D778A6" w:rsidP="00D778A6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D778A6" w:rsidRPr="00637460" w:rsidRDefault="00D778A6" w:rsidP="00D778A6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D778A6" w:rsidRPr="00637460" w:rsidRDefault="00D778A6" w:rsidP="00D778A6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F501E6" w:rsidRDefault="00F501E6" w:rsidP="00F501E6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F501E6" w:rsidRDefault="00F501E6" w:rsidP="00F501E6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F501E6" w:rsidRDefault="00F501E6" w:rsidP="00F501E6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F501E6" w:rsidRDefault="00F501E6" w:rsidP="00F501E6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</w:t>
      </w:r>
      <w:r>
        <w:rPr>
          <w:sz w:val="20"/>
        </w:rPr>
        <w:lastRenderedPageBreak/>
        <w:t>передвигаться, прочитать и оформить задание, общаться с экзаменатором);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F501E6" w:rsidRDefault="00F501E6" w:rsidP="00F501E6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F501E6" w:rsidRDefault="00F501E6" w:rsidP="00F501E6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D778A6" w:rsidRPr="00637460" w:rsidRDefault="00F501E6" w:rsidP="00F501E6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D778A6" w:rsidRPr="00637460" w:rsidRDefault="00D778A6" w:rsidP="00D778A6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D778A6" w:rsidRPr="00637460" w:rsidRDefault="00D778A6" w:rsidP="00D778A6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D778A6" w:rsidRPr="00637460" w:rsidRDefault="00D778A6" w:rsidP="00D778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D778A6" w:rsidRPr="00637460" w:rsidRDefault="00D778A6" w:rsidP="00D778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D778A6" w:rsidRPr="00637460" w:rsidRDefault="00D778A6" w:rsidP="00D778A6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D778A6" w:rsidRPr="00637460" w:rsidRDefault="00D778A6" w:rsidP="00D778A6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D778A6" w:rsidRPr="00637460" w:rsidRDefault="00D778A6" w:rsidP="00D778A6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D778A6" w:rsidRPr="00637460" w:rsidRDefault="00D778A6" w:rsidP="00D778A6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D778A6" w:rsidRPr="00637460" w:rsidRDefault="00D778A6" w:rsidP="00D778A6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D778A6" w:rsidRPr="00637460" w:rsidRDefault="00D778A6" w:rsidP="00D778A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D778A6" w:rsidRPr="00637460" w:rsidRDefault="00D778A6" w:rsidP="00D778A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D778A6" w:rsidRPr="00637460" w:rsidRDefault="00D778A6" w:rsidP="00D778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D778A6" w:rsidRPr="00637460" w:rsidRDefault="00D778A6" w:rsidP="00D778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D778A6" w:rsidRPr="00637460" w:rsidRDefault="00D778A6" w:rsidP="00D778A6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D778A6" w:rsidRPr="00637460" w:rsidRDefault="00D778A6" w:rsidP="00D778A6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D778A6" w:rsidRPr="00637460" w:rsidRDefault="00D778A6" w:rsidP="00D778A6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D778A6" w:rsidRPr="00637460" w:rsidRDefault="00D778A6" w:rsidP="00D778A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D778A6" w:rsidRPr="00637460" w:rsidRDefault="00D778A6" w:rsidP="00D778A6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D778A6" w:rsidRPr="00637460" w:rsidRDefault="00D778A6" w:rsidP="00D778A6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D778A6" w:rsidRPr="00637460" w:rsidRDefault="00D778A6" w:rsidP="00D778A6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D778A6" w:rsidRPr="00637460" w:rsidRDefault="00D778A6" w:rsidP="00D778A6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D778A6" w:rsidRPr="00637460" w:rsidRDefault="00D778A6" w:rsidP="00D778A6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778A6" w:rsidRPr="00637460" w:rsidRDefault="00D778A6" w:rsidP="00D778A6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D778A6" w:rsidRPr="00637460" w:rsidRDefault="00D778A6" w:rsidP="00D778A6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  <w:szCs w:val="24"/>
        </w:rPr>
      </w:pPr>
      <w:r w:rsidRPr="00637460">
        <w:rPr>
          <w:b/>
          <w:color w:val="000000" w:themeColor="text1"/>
          <w:sz w:val="20"/>
          <w:szCs w:val="24"/>
        </w:rPr>
        <w:t xml:space="preserve">Раздел 1 </w:t>
      </w:r>
      <w:r w:rsidRPr="00637460">
        <w:rPr>
          <w:b/>
          <w:iCs/>
          <w:color w:val="000000" w:themeColor="text1"/>
          <w:sz w:val="20"/>
          <w:szCs w:val="24"/>
        </w:rPr>
        <w:t>«</w:t>
      </w:r>
      <w:r w:rsidRPr="00637460">
        <w:rPr>
          <w:b/>
          <w:color w:val="000000" w:themeColor="text1"/>
          <w:sz w:val="20"/>
          <w:szCs w:val="24"/>
        </w:rPr>
        <w:t>Основные понятия и характеристика дистанционного образования,  электронного обучения, дистанционных образовательных технологий. Понятие «электронная информационно-образовательная среда</w:t>
      </w:r>
      <w:r w:rsidRPr="00637460">
        <w:rPr>
          <w:b/>
          <w:iCs/>
          <w:color w:val="000000" w:themeColor="text1"/>
          <w:sz w:val="20"/>
          <w:szCs w:val="24"/>
        </w:rPr>
        <w:t>»</w:t>
      </w:r>
    </w:p>
    <w:p w:rsidR="00D778A6" w:rsidRPr="00637460" w:rsidRDefault="00D778A6" w:rsidP="00D778A6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  <w:szCs w:val="24"/>
        </w:rPr>
      </w:pPr>
      <w:r w:rsidRPr="00637460">
        <w:rPr>
          <w:b/>
          <w:color w:val="000000" w:themeColor="text1"/>
          <w:sz w:val="20"/>
          <w:szCs w:val="24"/>
        </w:rPr>
        <w:t xml:space="preserve">Темы </w:t>
      </w:r>
      <w:proofErr w:type="spellStart"/>
      <w:r w:rsidRPr="00637460">
        <w:rPr>
          <w:b/>
          <w:color w:val="000000" w:themeColor="text1"/>
          <w:sz w:val="20"/>
          <w:szCs w:val="24"/>
        </w:rPr>
        <w:t>вебинара</w:t>
      </w:r>
      <w:proofErr w:type="spellEnd"/>
      <w:r w:rsidRPr="00637460">
        <w:rPr>
          <w:b/>
          <w:color w:val="000000" w:themeColor="text1"/>
          <w:sz w:val="20"/>
          <w:szCs w:val="24"/>
        </w:rPr>
        <w:t xml:space="preserve"> </w:t>
      </w:r>
    </w:p>
    <w:p w:rsidR="00D778A6" w:rsidRPr="00637460" w:rsidRDefault="00D778A6" w:rsidP="00D778A6">
      <w:pPr>
        <w:widowControl/>
        <w:tabs>
          <w:tab w:val="left" w:pos="648"/>
          <w:tab w:val="left" w:pos="1080"/>
        </w:tabs>
        <w:snapToGrid/>
        <w:spacing w:before="0" w:after="0"/>
        <w:ind w:firstLine="709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1</w:t>
      </w:r>
      <w:r w:rsidRPr="00637460">
        <w:rPr>
          <w:color w:val="000000" w:themeColor="text1"/>
          <w:sz w:val="20"/>
          <w:szCs w:val="24"/>
        </w:rPr>
        <w:tab/>
        <w:t>Способно ли электронное обучение в будущем полностью вытеснить образование в традиционной форме?</w:t>
      </w:r>
    </w:p>
    <w:p w:rsidR="00D778A6" w:rsidRPr="00637460" w:rsidRDefault="00D778A6" w:rsidP="00D778A6">
      <w:pPr>
        <w:widowControl/>
        <w:tabs>
          <w:tab w:val="left" w:pos="648"/>
          <w:tab w:val="left" w:pos="1080"/>
        </w:tabs>
        <w:snapToGrid/>
        <w:spacing w:before="0" w:after="0"/>
        <w:ind w:firstLine="709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2</w:t>
      </w:r>
      <w:r w:rsidRPr="00637460">
        <w:rPr>
          <w:color w:val="000000" w:themeColor="text1"/>
          <w:sz w:val="20"/>
          <w:szCs w:val="24"/>
        </w:rPr>
        <w:tab/>
        <w:t>Позволяют ли дистанционные образовательные технологии равнозначно заменить контактную работу обучающегося с преподавателем?</w:t>
      </w:r>
    </w:p>
    <w:p w:rsidR="00D778A6" w:rsidRPr="00637460" w:rsidRDefault="00D778A6" w:rsidP="00D778A6">
      <w:pPr>
        <w:widowControl/>
        <w:tabs>
          <w:tab w:val="left" w:pos="648"/>
          <w:tab w:val="left" w:pos="1080"/>
        </w:tabs>
        <w:snapToGrid/>
        <w:spacing w:before="0" w:after="0"/>
        <w:ind w:firstLine="709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3</w:t>
      </w:r>
      <w:r w:rsidRPr="00637460">
        <w:rPr>
          <w:color w:val="000000" w:themeColor="text1"/>
          <w:sz w:val="20"/>
          <w:szCs w:val="24"/>
        </w:rPr>
        <w:tab/>
        <w:t>Каковы основные проблемы обучения в традиционной форме? Какие из них позволяют решать электронное обучение и использование дистанционных технологий?</w:t>
      </w:r>
    </w:p>
    <w:p w:rsidR="00D778A6" w:rsidRPr="00637460" w:rsidRDefault="00D778A6" w:rsidP="00D778A6">
      <w:pPr>
        <w:widowControl/>
        <w:tabs>
          <w:tab w:val="left" w:pos="648"/>
          <w:tab w:val="left" w:pos="1080"/>
        </w:tabs>
        <w:snapToGrid/>
        <w:spacing w:before="0" w:after="0"/>
        <w:ind w:firstLine="709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4</w:t>
      </w:r>
      <w:r w:rsidRPr="00637460">
        <w:rPr>
          <w:color w:val="000000" w:themeColor="text1"/>
          <w:sz w:val="20"/>
          <w:szCs w:val="24"/>
        </w:rPr>
        <w:tab/>
        <w:t>Каковы главные тенденции развития электронного обучения, дистанционных образовательных технологий? Какие преобразования в жизни государства и общества способны повлиять на их развитие в большей степени?</w:t>
      </w:r>
    </w:p>
    <w:p w:rsidR="00D778A6" w:rsidRPr="00637460" w:rsidRDefault="00D778A6" w:rsidP="00D778A6">
      <w:pPr>
        <w:widowControl/>
        <w:tabs>
          <w:tab w:val="left" w:pos="648"/>
          <w:tab w:val="left" w:pos="1080"/>
        </w:tabs>
        <w:snapToGrid/>
        <w:spacing w:before="0" w:after="0"/>
        <w:ind w:firstLine="709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4</w:t>
      </w:r>
      <w:r w:rsidRPr="00637460">
        <w:rPr>
          <w:color w:val="000000" w:themeColor="text1"/>
          <w:sz w:val="20"/>
          <w:szCs w:val="24"/>
        </w:rPr>
        <w:tab/>
        <w:t>Каковы перспективы использования искусственного интеллекта в образовательном процессе? Способен ли он полностью заменить человека?</w:t>
      </w:r>
    </w:p>
    <w:p w:rsidR="00D778A6" w:rsidRPr="00637460" w:rsidRDefault="00D778A6" w:rsidP="00D778A6">
      <w:pPr>
        <w:widowControl/>
        <w:tabs>
          <w:tab w:val="left" w:pos="648"/>
          <w:tab w:val="left" w:pos="1080"/>
        </w:tabs>
        <w:snapToGrid/>
        <w:spacing w:before="0" w:after="0"/>
        <w:ind w:firstLine="709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5</w:t>
      </w:r>
      <w:r w:rsidRPr="00637460">
        <w:rPr>
          <w:color w:val="000000" w:themeColor="text1"/>
          <w:sz w:val="20"/>
          <w:szCs w:val="24"/>
        </w:rPr>
        <w:tab/>
        <w:t>Электронное обучение, дистанционные образовательные технологии: путь к прогрессу человечества или к упадку образования?</w:t>
      </w:r>
    </w:p>
    <w:p w:rsidR="00D778A6" w:rsidRPr="00637460" w:rsidRDefault="00D778A6" w:rsidP="00D778A6">
      <w:pPr>
        <w:widowControl/>
        <w:tabs>
          <w:tab w:val="left" w:pos="648"/>
          <w:tab w:val="left" w:pos="1080"/>
        </w:tabs>
        <w:snapToGrid/>
        <w:spacing w:before="0" w:after="0"/>
        <w:ind w:firstLine="709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6</w:t>
      </w:r>
      <w:r w:rsidRPr="00637460">
        <w:rPr>
          <w:color w:val="000000" w:themeColor="text1"/>
          <w:sz w:val="20"/>
          <w:szCs w:val="24"/>
        </w:rPr>
        <w:tab/>
        <w:t xml:space="preserve">Каким Вы представляете себе электронное образование в ближайшем и отдаленном будущем? Способны ли сферы народного хозяйства адаптироваться к новым реалиям </w:t>
      </w:r>
      <w:proofErr w:type="spellStart"/>
      <w:r w:rsidRPr="00637460">
        <w:rPr>
          <w:color w:val="000000" w:themeColor="text1"/>
          <w:sz w:val="20"/>
          <w:szCs w:val="24"/>
        </w:rPr>
        <w:t>кибернитизации</w:t>
      </w:r>
      <w:proofErr w:type="spellEnd"/>
      <w:r w:rsidRPr="00637460">
        <w:rPr>
          <w:color w:val="000000" w:themeColor="text1"/>
          <w:sz w:val="20"/>
          <w:szCs w:val="24"/>
        </w:rPr>
        <w:t>?</w:t>
      </w:r>
    </w:p>
    <w:p w:rsidR="00D778A6" w:rsidRPr="00637460" w:rsidRDefault="00D778A6" w:rsidP="00D778A6">
      <w:pPr>
        <w:widowControl/>
        <w:tabs>
          <w:tab w:val="left" w:pos="648"/>
          <w:tab w:val="left" w:pos="1080"/>
        </w:tabs>
        <w:snapToGrid/>
        <w:spacing w:before="0" w:after="0"/>
        <w:ind w:firstLine="709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7</w:t>
      </w:r>
      <w:r w:rsidRPr="00637460">
        <w:rPr>
          <w:color w:val="000000" w:themeColor="text1"/>
          <w:sz w:val="20"/>
          <w:szCs w:val="24"/>
        </w:rPr>
        <w:tab/>
        <w:t>Какие средства и формы контроля освоения образовательных программ могут быть наиболее эффективны при электронном обучении?</w:t>
      </w:r>
    </w:p>
    <w:p w:rsidR="00D778A6" w:rsidRPr="00637460" w:rsidRDefault="00D778A6" w:rsidP="00D778A6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color w:val="000000" w:themeColor="text1"/>
        </w:rPr>
      </w:pPr>
    </w:p>
    <w:p w:rsidR="00D778A6" w:rsidRPr="00637460" w:rsidRDefault="006841D6" w:rsidP="00F77EA8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D778A6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D778A6" w:rsidRPr="00637460" w:rsidRDefault="006841D6" w:rsidP="00F77EA8">
      <w:pPr>
        <w:widowControl/>
        <w:tabs>
          <w:tab w:val="left" w:pos="1106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7.</w:t>
      </w:r>
      <w:r w:rsidR="00D778A6" w:rsidRPr="00637460">
        <w:rPr>
          <w:b/>
          <w:color w:val="000000" w:themeColor="text1"/>
          <w:sz w:val="20"/>
        </w:rPr>
        <w:t xml:space="preserve">1. Рекомендуемая литература </w:t>
      </w:r>
    </w:p>
    <w:p w:rsidR="00D778A6" w:rsidRPr="00637460" w:rsidRDefault="00D778A6" w:rsidP="00F77EA8">
      <w:pPr>
        <w:widowControl/>
        <w:tabs>
          <w:tab w:val="left" w:pos="90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  <w:szCs w:val="24"/>
        </w:rPr>
      </w:pPr>
    </w:p>
    <w:p w:rsidR="00D778A6" w:rsidRPr="00637460" w:rsidRDefault="00D778A6" w:rsidP="00F77EA8">
      <w:pPr>
        <w:widowControl/>
        <w:tabs>
          <w:tab w:val="left" w:pos="900"/>
          <w:tab w:val="left" w:pos="1106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  <w:szCs w:val="24"/>
        </w:rPr>
      </w:pPr>
      <w:r w:rsidRPr="00637460">
        <w:rPr>
          <w:b/>
          <w:color w:val="000000" w:themeColor="text1"/>
          <w:sz w:val="20"/>
          <w:szCs w:val="24"/>
        </w:rPr>
        <w:t>Основная литература</w:t>
      </w:r>
    </w:p>
    <w:p w:rsidR="007F7141" w:rsidRPr="007F7141" w:rsidRDefault="007F7141" w:rsidP="00F77EA8">
      <w:pPr>
        <w:pStyle w:val="afffc"/>
        <w:numPr>
          <w:ilvl w:val="0"/>
          <w:numId w:val="26"/>
        </w:numPr>
        <w:tabs>
          <w:tab w:val="left" w:pos="900"/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7F7141">
        <w:rPr>
          <w:rFonts w:ascii="Times New Roman" w:hAnsi="Times New Roman"/>
          <w:color w:val="000000" w:themeColor="text1"/>
        </w:rPr>
        <w:t>Богатенков</w:t>
      </w:r>
      <w:proofErr w:type="spellEnd"/>
      <w:r w:rsidRPr="007F7141">
        <w:rPr>
          <w:rFonts w:ascii="Times New Roman" w:hAnsi="Times New Roman"/>
          <w:color w:val="000000" w:themeColor="text1"/>
        </w:rPr>
        <w:t xml:space="preserve"> С. А. </w:t>
      </w:r>
      <w:proofErr w:type="spellStart"/>
      <w:r w:rsidRPr="007F7141">
        <w:rPr>
          <w:rFonts w:ascii="Times New Roman" w:hAnsi="Times New Roman"/>
          <w:color w:val="000000" w:themeColor="text1"/>
        </w:rPr>
        <w:t>Компетентностно</w:t>
      </w:r>
      <w:proofErr w:type="spellEnd"/>
      <w:r w:rsidRPr="007F7141">
        <w:rPr>
          <w:rFonts w:ascii="Times New Roman" w:hAnsi="Times New Roman"/>
          <w:color w:val="000000" w:themeColor="text1"/>
        </w:rPr>
        <w:t xml:space="preserve">-ориентированное управление подготовкой кадров в условиях электронного обучения: монография / С. А. </w:t>
      </w:r>
      <w:proofErr w:type="spellStart"/>
      <w:r w:rsidRPr="007F7141">
        <w:rPr>
          <w:rFonts w:ascii="Times New Roman" w:hAnsi="Times New Roman"/>
          <w:color w:val="000000" w:themeColor="text1"/>
        </w:rPr>
        <w:t>Богатенков</w:t>
      </w:r>
      <w:proofErr w:type="spellEnd"/>
      <w:r w:rsidRPr="007F7141">
        <w:rPr>
          <w:rFonts w:ascii="Times New Roman" w:hAnsi="Times New Roman"/>
          <w:color w:val="000000" w:themeColor="text1"/>
        </w:rPr>
        <w:t xml:space="preserve">, Е. А. </w:t>
      </w:r>
      <w:proofErr w:type="spellStart"/>
      <w:r w:rsidRPr="007F7141">
        <w:rPr>
          <w:rFonts w:ascii="Times New Roman" w:hAnsi="Times New Roman"/>
          <w:color w:val="000000" w:themeColor="text1"/>
        </w:rPr>
        <w:t>Гнатышина</w:t>
      </w:r>
      <w:proofErr w:type="spellEnd"/>
      <w:r w:rsidRPr="007F7141">
        <w:rPr>
          <w:rFonts w:ascii="Times New Roman" w:hAnsi="Times New Roman"/>
          <w:color w:val="000000" w:themeColor="text1"/>
        </w:rPr>
        <w:t xml:space="preserve">, В. А. Белевитин. — Челябинск: Южно-Уральский государственный гуманитарно-педагогический университет, 2017. — 155 c. — ISBN 978-5-906908-39-1. — Текст: электронный // Электронно-библиотечная система IPR BOOKS: [сайт]. — URL: http://www.iprbookshop.ru/83855.html </w:t>
      </w:r>
    </w:p>
    <w:p w:rsidR="00D778A6" w:rsidRPr="007F7141" w:rsidRDefault="007F7141" w:rsidP="00F77EA8">
      <w:pPr>
        <w:pStyle w:val="afffc"/>
        <w:numPr>
          <w:ilvl w:val="0"/>
          <w:numId w:val="26"/>
        </w:numPr>
        <w:tabs>
          <w:tab w:val="left" w:pos="900"/>
          <w:tab w:val="left" w:pos="1080"/>
          <w:tab w:val="left" w:pos="110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7F7141">
        <w:rPr>
          <w:rFonts w:ascii="Times New Roman" w:hAnsi="Times New Roman"/>
          <w:color w:val="000000" w:themeColor="text1"/>
        </w:rPr>
        <w:t>Патаракин</w:t>
      </w:r>
      <w:proofErr w:type="spellEnd"/>
      <w:r w:rsidRPr="007F7141">
        <w:rPr>
          <w:rFonts w:ascii="Times New Roman" w:hAnsi="Times New Roman"/>
          <w:color w:val="000000" w:themeColor="text1"/>
        </w:rPr>
        <w:t xml:space="preserve"> Е. Д. Сетевые сообщества и обучение / Е. Д. </w:t>
      </w:r>
      <w:proofErr w:type="spellStart"/>
      <w:r w:rsidRPr="007F7141">
        <w:rPr>
          <w:rFonts w:ascii="Times New Roman" w:hAnsi="Times New Roman"/>
          <w:color w:val="000000" w:themeColor="text1"/>
        </w:rPr>
        <w:t>Патаракин</w:t>
      </w:r>
      <w:proofErr w:type="spellEnd"/>
      <w:r w:rsidRPr="007F7141">
        <w:rPr>
          <w:rFonts w:ascii="Times New Roman" w:hAnsi="Times New Roman"/>
          <w:color w:val="000000" w:themeColor="text1"/>
        </w:rPr>
        <w:t xml:space="preserve">. — 2-е изд. — Москва, Саратов: ПЕР СЭ, Ай Пи Эр Медиа, 2019. — 111 c. — ISBN 978-5-4486-0853-7. — Текст: электронный // Электронно-библиотечная система IPR BOOKS: [сайт]. — URL: </w:t>
      </w:r>
      <w:hyperlink r:id="rId6" w:history="1">
        <w:r w:rsidRPr="007F7141">
          <w:rPr>
            <w:rStyle w:val="ab"/>
            <w:rFonts w:ascii="Times New Roman" w:hAnsi="Times New Roman"/>
          </w:rPr>
          <w:t>http://www.iprbookshop.ru/88223.html</w:t>
        </w:r>
      </w:hyperlink>
    </w:p>
    <w:p w:rsidR="007F7141" w:rsidRPr="00637460" w:rsidRDefault="007F7141" w:rsidP="00F77EA8">
      <w:pPr>
        <w:widowControl/>
        <w:tabs>
          <w:tab w:val="left" w:pos="900"/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  <w:szCs w:val="24"/>
        </w:rPr>
      </w:pPr>
    </w:p>
    <w:p w:rsidR="00D778A6" w:rsidRPr="00637460" w:rsidRDefault="00D778A6" w:rsidP="00F77EA8">
      <w:pPr>
        <w:widowControl/>
        <w:tabs>
          <w:tab w:val="left" w:pos="900"/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  <w:szCs w:val="24"/>
        </w:rPr>
      </w:pPr>
      <w:r w:rsidRPr="00637460">
        <w:rPr>
          <w:b/>
          <w:color w:val="000000" w:themeColor="text1"/>
          <w:sz w:val="20"/>
          <w:szCs w:val="24"/>
        </w:rPr>
        <w:t>Дополнительная литература</w:t>
      </w:r>
    </w:p>
    <w:p w:rsidR="00D778A6" w:rsidRPr="00637460" w:rsidRDefault="00D778A6" w:rsidP="00F77EA8">
      <w:pPr>
        <w:pStyle w:val="afffc"/>
        <w:numPr>
          <w:ilvl w:val="0"/>
          <w:numId w:val="20"/>
        </w:numPr>
        <w:tabs>
          <w:tab w:val="left" w:pos="110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Технологии электронного обучения [Электронный ресурс]: учебное пособие / А.В. </w:t>
      </w:r>
      <w:proofErr w:type="spellStart"/>
      <w:r w:rsidRPr="00637460">
        <w:rPr>
          <w:rFonts w:ascii="Times New Roman" w:hAnsi="Times New Roman"/>
          <w:color w:val="000000" w:themeColor="text1"/>
        </w:rPr>
        <w:t>Гураков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[и др.]. — Электрон. текстовые данные. — Томск: Томский государственный университет систем управления и радиоэлектроники, 2016. — 68 c. — 2227-8397. — Режим доступа: http://www.iprbookshop.ru/72196</w:t>
      </w:r>
    </w:p>
    <w:p w:rsidR="00D778A6" w:rsidRPr="00637460" w:rsidRDefault="00D778A6" w:rsidP="00F77EA8">
      <w:pPr>
        <w:pStyle w:val="afffc"/>
        <w:numPr>
          <w:ilvl w:val="0"/>
          <w:numId w:val="20"/>
        </w:numPr>
        <w:tabs>
          <w:tab w:val="left" w:pos="110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637460">
        <w:rPr>
          <w:rFonts w:ascii="Times New Roman" w:hAnsi="Times New Roman"/>
          <w:color w:val="000000" w:themeColor="text1"/>
        </w:rPr>
        <w:t>Телеобучение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. Часть 1. </w:t>
      </w:r>
      <w:proofErr w:type="spellStart"/>
      <w:r w:rsidRPr="00637460">
        <w:rPr>
          <w:rFonts w:ascii="Times New Roman" w:hAnsi="Times New Roman"/>
          <w:color w:val="000000" w:themeColor="text1"/>
        </w:rPr>
        <w:t>Дидакто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-технологическая среда: Монография / Под ред. М.П. Карпенко. М.: Изд-во СГУ, 2017. 287 с. - http://library.roweb.online  </w:t>
      </w:r>
    </w:p>
    <w:p w:rsidR="00D778A6" w:rsidRPr="00637460" w:rsidRDefault="00D778A6" w:rsidP="00F77EA8">
      <w:pPr>
        <w:pStyle w:val="afffc"/>
        <w:numPr>
          <w:ilvl w:val="0"/>
          <w:numId w:val="20"/>
        </w:numPr>
        <w:tabs>
          <w:tab w:val="left" w:pos="110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Электронное обучение и дистанционные образовательные технологии. Теория и практика. Научное издание. Часть 1 /Под науч. ред. Я.А. Ваграменко, М.П. Карпенко. М.: Изд-во СГУ, 2017. 528 с. - http://library.roweb.online  </w:t>
      </w:r>
    </w:p>
    <w:p w:rsidR="00D778A6" w:rsidRDefault="00D778A6" w:rsidP="00F77EA8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F77EA8" w:rsidRDefault="00F77EA8" w:rsidP="00F77EA8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F77EA8" w:rsidRPr="00637460" w:rsidRDefault="00F77EA8" w:rsidP="00F77EA8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D778A6" w:rsidRPr="00637460" w:rsidRDefault="006841D6" w:rsidP="00F77EA8">
      <w:pPr>
        <w:widowControl/>
        <w:tabs>
          <w:tab w:val="left" w:pos="1080"/>
          <w:tab w:val="left" w:pos="1106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lastRenderedPageBreak/>
        <w:t>7</w:t>
      </w:r>
      <w:r w:rsidR="00D778A6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EF53C7" w:rsidRPr="00B668B7" w:rsidRDefault="00EF53C7" w:rsidP="00F77EA8">
      <w:pPr>
        <w:widowControl/>
        <w:numPr>
          <w:ilvl w:val="0"/>
          <w:numId w:val="24"/>
        </w:numPr>
        <w:tabs>
          <w:tab w:val="left" w:pos="900"/>
          <w:tab w:val="left" w:pos="993"/>
          <w:tab w:val="left" w:pos="1106"/>
        </w:tabs>
        <w:suppressAutoHyphens/>
        <w:snapToGrid/>
        <w:spacing w:before="0" w:after="0"/>
        <w:ind w:left="0" w:firstLine="709"/>
        <w:jc w:val="both"/>
        <w:rPr>
          <w:b/>
          <w:sz w:val="20"/>
        </w:rPr>
      </w:pPr>
      <w:r w:rsidRPr="00EF53C7">
        <w:rPr>
          <w:sz w:val="20"/>
        </w:rPr>
        <w:t xml:space="preserve"> </w:t>
      </w:r>
      <w:r w:rsidRPr="00B668B7">
        <w:rPr>
          <w:sz w:val="20"/>
        </w:rPr>
        <w:t>Электронная версия журнала «Вестник образования» www.vestnik.edu.ru - Образовательные проекты компании МАЙКРОСОФТ www.microsoft.com/rus/education/ - Образовательные проекты компании ИНТЕЛ www.intel.com/ru/education/ - Сайт конкурса «Учитель года» www.teacher.org.ru - Фонд поддержки Российского учителя http://www.fpru.org/ - Сайт ТГПУ «Педагогическая планета» http://planeta.tspu.ru/ - Сайт ТГПУ «Академия успеха» http://uspeh.tspu.ru/</w:t>
      </w:r>
    </w:p>
    <w:p w:rsidR="00EF53C7" w:rsidRPr="00B668B7" w:rsidRDefault="00EF53C7" w:rsidP="00F77EA8">
      <w:pPr>
        <w:widowControl/>
        <w:numPr>
          <w:ilvl w:val="0"/>
          <w:numId w:val="24"/>
        </w:numPr>
        <w:tabs>
          <w:tab w:val="left" w:pos="993"/>
          <w:tab w:val="left" w:pos="1106"/>
        </w:tabs>
        <w:snapToGrid/>
        <w:spacing w:before="0" w:after="0"/>
        <w:ind w:left="0" w:firstLine="709"/>
        <w:rPr>
          <w:bCs/>
          <w:sz w:val="20"/>
        </w:rPr>
      </w:pPr>
      <w:r w:rsidRPr="00B668B7">
        <w:rPr>
          <w:sz w:val="20"/>
        </w:rPr>
        <w:t>http://window.edu.ru/window_catalog/pdf2txt?p_id=34442</w:t>
      </w:r>
    </w:p>
    <w:p w:rsidR="00D778A6" w:rsidRPr="00EF53C7" w:rsidRDefault="00EF53C7" w:rsidP="00F77EA8">
      <w:pPr>
        <w:widowControl/>
        <w:numPr>
          <w:ilvl w:val="0"/>
          <w:numId w:val="24"/>
        </w:numPr>
        <w:tabs>
          <w:tab w:val="left" w:pos="993"/>
          <w:tab w:val="left" w:pos="1106"/>
        </w:tabs>
        <w:snapToGrid/>
        <w:spacing w:before="0" w:after="0"/>
        <w:ind w:left="0" w:firstLine="709"/>
        <w:rPr>
          <w:sz w:val="20"/>
        </w:rPr>
      </w:pPr>
      <w:r>
        <w:rPr>
          <w:sz w:val="20"/>
        </w:rPr>
        <w:t>http://www.</w:t>
      </w:r>
      <w:proofErr w:type="spellStart"/>
      <w:r w:rsidRPr="00B668B7">
        <w:rPr>
          <w:sz w:val="20"/>
          <w:lang w:val="en-US"/>
        </w:rPr>
        <w:t>iiorao</w:t>
      </w:r>
      <w:proofErr w:type="spellEnd"/>
      <w:r w:rsidRPr="00B668B7">
        <w:rPr>
          <w:sz w:val="20"/>
        </w:rPr>
        <w:t>.</w:t>
      </w:r>
      <w:proofErr w:type="spellStart"/>
      <w:r w:rsidRPr="00B668B7">
        <w:rPr>
          <w:sz w:val="20"/>
          <w:lang w:val="en-US"/>
        </w:rPr>
        <w:t>ru</w:t>
      </w:r>
      <w:proofErr w:type="spellEnd"/>
    </w:p>
    <w:p w:rsidR="00EF53C7" w:rsidRPr="00EF53C7" w:rsidRDefault="00EF53C7" w:rsidP="00EF53C7">
      <w:pPr>
        <w:widowControl/>
        <w:tabs>
          <w:tab w:val="left" w:pos="786"/>
          <w:tab w:val="left" w:pos="1080"/>
          <w:tab w:val="left" w:pos="1789"/>
          <w:tab w:val="right" w:leader="dot" w:pos="9600"/>
        </w:tabs>
        <w:suppressAutoHyphens/>
        <w:snapToGrid/>
        <w:spacing w:before="0" w:after="0"/>
        <w:ind w:left="709" w:right="321"/>
        <w:jc w:val="both"/>
        <w:rPr>
          <w:color w:val="000000" w:themeColor="text1"/>
        </w:rPr>
      </w:pPr>
    </w:p>
    <w:p w:rsidR="001C213F" w:rsidRDefault="006841D6" w:rsidP="001C213F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1C213F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1C213F" w:rsidRDefault="001C213F" w:rsidP="001C213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F77EA8" w:rsidRDefault="00F77EA8" w:rsidP="001C213F">
      <w:pPr>
        <w:spacing w:before="0" w:after="0"/>
        <w:ind w:firstLine="709"/>
        <w:jc w:val="both"/>
        <w:rPr>
          <w:sz w:val="20"/>
        </w:rPr>
      </w:pPr>
      <w:r w:rsidRPr="00F77EA8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1C213F" w:rsidRDefault="001C213F" w:rsidP="001C213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D778A6" w:rsidRPr="00637460" w:rsidRDefault="001C213F" w:rsidP="001C213F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D778A6" w:rsidRPr="00637460" w:rsidRDefault="00D778A6" w:rsidP="00D778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D778A6" w:rsidRPr="00637460" w:rsidRDefault="00D778A6" w:rsidP="00D778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D778A6" w:rsidRPr="00637460" w:rsidRDefault="00D778A6" w:rsidP="00D778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D778A6" w:rsidRPr="00637460" w:rsidRDefault="00D778A6" w:rsidP="00D778A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D778A6" w:rsidRPr="00637460" w:rsidRDefault="002C067E" w:rsidP="00D778A6">
      <w:pPr>
        <w:spacing w:before="0" w:after="0"/>
        <w:ind w:firstLine="709"/>
        <w:rPr>
          <w:sz w:val="20"/>
          <w:lang w:val="en-US"/>
        </w:rPr>
      </w:pPr>
      <w:hyperlink r:id="rId7" w:history="1">
        <w:r w:rsidR="00D778A6" w:rsidRPr="00637460">
          <w:rPr>
            <w:sz w:val="20"/>
            <w:lang w:val="en-US"/>
          </w:rPr>
          <w:t>http://qsp.su/tools/onlinehelp/about_license_gpl_russian.html</w:t>
        </w:r>
      </w:hyperlink>
      <w:r w:rsidR="00D778A6" w:rsidRPr="00637460">
        <w:rPr>
          <w:sz w:val="20"/>
          <w:lang w:val="en-US"/>
        </w:rPr>
        <w:t xml:space="preserve"> 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D778A6" w:rsidRPr="00637460" w:rsidRDefault="002C067E" w:rsidP="00D778A6">
      <w:pPr>
        <w:spacing w:before="0" w:after="0"/>
        <w:ind w:firstLine="709"/>
        <w:rPr>
          <w:sz w:val="20"/>
        </w:rPr>
      </w:pPr>
      <w:hyperlink r:id="rId8" w:history="1">
        <w:r w:rsidR="00D778A6" w:rsidRPr="00637460">
          <w:rPr>
            <w:sz w:val="20"/>
          </w:rPr>
          <w:t>http://qsp.su/tools/onlinehelp/about_license_gpl_russian.html</w:t>
        </w:r>
      </w:hyperlink>
    </w:p>
    <w:p w:rsidR="00D778A6" w:rsidRPr="00637460" w:rsidRDefault="00D778A6" w:rsidP="00D778A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D778A6" w:rsidRPr="00637460" w:rsidRDefault="002C067E" w:rsidP="00D778A6">
      <w:pPr>
        <w:spacing w:before="0" w:after="0"/>
        <w:ind w:firstLine="709"/>
        <w:rPr>
          <w:sz w:val="20"/>
          <w:lang w:val="en-US"/>
        </w:rPr>
      </w:pPr>
      <w:hyperlink r:id="rId9" w:history="1">
        <w:r w:rsidR="00D778A6" w:rsidRPr="00637460">
          <w:rPr>
            <w:sz w:val="20"/>
            <w:lang w:val="en-US"/>
          </w:rPr>
          <w:t>http://qsp.su/tools/onlinehelp/about_license_gpl_russian.html</w:t>
        </w:r>
      </w:hyperlink>
      <w:r w:rsidR="00D778A6" w:rsidRPr="00637460">
        <w:rPr>
          <w:sz w:val="20"/>
          <w:lang w:val="en-US"/>
        </w:rPr>
        <w:t xml:space="preserve"> </w:t>
      </w:r>
    </w:p>
    <w:p w:rsidR="00D778A6" w:rsidRPr="00637460" w:rsidRDefault="00D778A6" w:rsidP="00D778A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D778A6" w:rsidRPr="00637460" w:rsidRDefault="002C067E" w:rsidP="00D778A6">
      <w:pPr>
        <w:spacing w:before="0" w:after="0"/>
        <w:ind w:firstLine="709"/>
        <w:rPr>
          <w:sz w:val="20"/>
          <w:lang w:val="en-US"/>
        </w:rPr>
      </w:pPr>
      <w:hyperlink r:id="rId10" w:history="1">
        <w:r w:rsidR="00D778A6" w:rsidRPr="00637460">
          <w:rPr>
            <w:sz w:val="20"/>
            <w:lang w:val="en-US"/>
          </w:rPr>
          <w:t>http://qsp.su/tools/onlinehelp/about_license_gpl_russian.html</w:t>
        </w:r>
      </w:hyperlink>
    </w:p>
    <w:p w:rsidR="00D778A6" w:rsidRPr="00637460" w:rsidRDefault="00D778A6" w:rsidP="00D778A6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D778A6" w:rsidRPr="00637460" w:rsidRDefault="002C067E" w:rsidP="00D778A6">
      <w:pPr>
        <w:spacing w:before="0" w:after="0"/>
        <w:ind w:firstLine="709"/>
        <w:rPr>
          <w:sz w:val="20"/>
          <w:lang w:val="en-US"/>
        </w:rPr>
      </w:pPr>
      <w:hyperlink r:id="rId11" w:history="1">
        <w:r w:rsidR="00D778A6" w:rsidRPr="00637460">
          <w:rPr>
            <w:sz w:val="20"/>
            <w:lang w:val="en-US"/>
          </w:rPr>
          <w:t>http://qsp.su/tools/onlinehelp/about_license_gpl_russian.html</w:t>
        </w:r>
      </w:hyperlink>
    </w:p>
    <w:p w:rsidR="00D778A6" w:rsidRPr="00637460" w:rsidRDefault="00D778A6" w:rsidP="00D778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</w:t>
      </w:r>
    </w:p>
    <w:p w:rsidR="00D778A6" w:rsidRPr="00637460" w:rsidRDefault="00D778A6" w:rsidP="00D778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</w:t>
      </w:r>
      <w:hyperlink r:id="rId12" w:history="1">
        <w:r w:rsidRPr="00637460">
          <w:rPr>
            <w:rStyle w:val="ab"/>
            <w:sz w:val="20"/>
          </w:rPr>
          <w:t>https://profstandart.rosmintrud.ru/obshchiy-informatsionnyy-blok/natsionalnyy-reestr-professionalnykh-standartov/reestr-professionalnykh-standartov/</w:t>
        </w:r>
      </w:hyperlink>
      <w:r w:rsidRPr="00637460">
        <w:rPr>
          <w:sz w:val="20"/>
        </w:rPr>
        <w:t xml:space="preserve"> 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Официальный сайт оператора единого реестра российских программ для электронных вычислительных машин и баз данных в информационно-телекоммуникационной сети «Интернет» </w:t>
      </w:r>
      <w:hyperlink r:id="rId13" w:history="1">
        <w:r w:rsidRPr="00637460">
          <w:rPr>
            <w:rStyle w:val="ab"/>
            <w:sz w:val="20"/>
          </w:rPr>
          <w:t>https://reestr.digital.gov.ru/</w:t>
        </w:r>
      </w:hyperlink>
      <w:r w:rsidRPr="00637460">
        <w:rPr>
          <w:sz w:val="20"/>
        </w:rPr>
        <w:t xml:space="preserve"> 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 </w:t>
      </w:r>
    </w:p>
    <w:p w:rsidR="00D778A6" w:rsidRPr="00637460" w:rsidRDefault="00D778A6" w:rsidP="00D778A6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D778A6" w:rsidRPr="00637460" w:rsidRDefault="00D778A6" w:rsidP="00D778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5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D778A6" w:rsidRPr="00637460" w:rsidRDefault="00D778A6" w:rsidP="00D778A6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51545A" w:rsidRPr="0051545A" w:rsidRDefault="0051545A" w:rsidP="0051545A">
      <w:pPr>
        <w:spacing w:before="0" w:after="0"/>
        <w:rPr>
          <w:sz w:val="20"/>
        </w:rPr>
      </w:pPr>
      <w:r w:rsidRPr="0051545A">
        <w:rPr>
          <w:sz w:val="20"/>
        </w:rPr>
        <w:t xml:space="preserve">Справочно-правовая система «Гарант»; </w:t>
      </w:r>
    </w:p>
    <w:p w:rsidR="006564D2" w:rsidRDefault="0051545A" w:rsidP="0051545A">
      <w:pPr>
        <w:spacing w:before="0" w:after="0"/>
      </w:pPr>
      <w:r w:rsidRPr="0051545A">
        <w:rPr>
          <w:sz w:val="20"/>
        </w:rPr>
        <w:t>Справочно-правовая система «Консультант Плюс».</w:t>
      </w:r>
    </w:p>
    <w:sectPr w:rsidR="006564D2" w:rsidSect="00D778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7196C7A"/>
    <w:multiLevelType w:val="multilevel"/>
    <w:tmpl w:val="07196C7A"/>
    <w:lvl w:ilvl="0">
      <w:start w:val="1"/>
      <w:numFmt w:val="decimal"/>
      <w:lvlText w:val="%1.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1A9F0AA1"/>
    <w:multiLevelType w:val="multilevel"/>
    <w:tmpl w:val="1A9F0AA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2901F6F"/>
    <w:multiLevelType w:val="multilevel"/>
    <w:tmpl w:val="22901F6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6480F"/>
    <w:multiLevelType w:val="multilevel"/>
    <w:tmpl w:val="2A16480F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ABF25B3"/>
    <w:multiLevelType w:val="multilevel"/>
    <w:tmpl w:val="2ABF25B3"/>
    <w:lvl w:ilvl="0">
      <w:start w:val="1"/>
      <w:numFmt w:val="decimal"/>
      <w:lvlText w:val="%1."/>
      <w:lvlJc w:val="left"/>
      <w:pPr>
        <w:ind w:left="93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5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7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9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1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3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5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7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93" w:hanging="180"/>
      </w:pPr>
      <w:rPr>
        <w:rFonts w:cs="Times New Roman"/>
      </w:rPr>
    </w:lvl>
  </w:abstractNum>
  <w:abstractNum w:abstractNumId="15" w15:restartNumberingAfterBreak="0">
    <w:nsid w:val="3001619B"/>
    <w:multiLevelType w:val="multilevel"/>
    <w:tmpl w:val="3001619B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56940"/>
    <w:multiLevelType w:val="multilevel"/>
    <w:tmpl w:val="37556940"/>
    <w:lvl w:ilvl="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unga" w:hAnsi="Tung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73F52"/>
    <w:multiLevelType w:val="multilevel"/>
    <w:tmpl w:val="41B73F5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0" w15:restartNumberingAfterBreak="0">
    <w:nsid w:val="65467382"/>
    <w:multiLevelType w:val="multilevel"/>
    <w:tmpl w:val="F95283E6"/>
    <w:lvl w:ilvl="0">
      <w:start w:val="1"/>
      <w:numFmt w:val="decimal"/>
      <w:lvlText w:val="%1."/>
      <w:lvlJc w:val="left"/>
      <w:pPr>
        <w:tabs>
          <w:tab w:val="num" w:pos="0"/>
        </w:tabs>
        <w:ind w:left="113" w:hanging="11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upperLetter"/>
      <w:lvlText w:val="%2)"/>
      <w:lvlJc w:val="left"/>
      <w:pPr>
        <w:tabs>
          <w:tab w:val="num" w:pos="0"/>
        </w:tabs>
        <w:ind w:left="454" w:hanging="114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2E50EF0"/>
    <w:multiLevelType w:val="multilevel"/>
    <w:tmpl w:val="2B2C906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BE25926"/>
    <w:multiLevelType w:val="multilevel"/>
    <w:tmpl w:val="7BE25926"/>
    <w:lvl w:ilvl="0">
      <w:start w:val="1"/>
      <w:numFmt w:val="bullet"/>
      <w:lvlText w:val=""/>
      <w:lvlJc w:val="left"/>
      <w:pPr>
        <w:tabs>
          <w:tab w:val="left" w:pos="900"/>
        </w:tabs>
        <w:ind w:left="900" w:hanging="360"/>
      </w:pPr>
    </w:lvl>
    <w:lvl w:ilvl="1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2340"/>
        </w:tabs>
        <w:ind w:left="2340" w:hanging="360"/>
      </w:pPr>
    </w:lvl>
    <w:lvl w:ilvl="3">
      <w:start w:val="1"/>
      <w:numFmt w:val="bullet"/>
      <w:lvlText w:val=""/>
      <w:lvlJc w:val="left"/>
      <w:pPr>
        <w:tabs>
          <w:tab w:val="left" w:pos="3060"/>
        </w:tabs>
        <w:ind w:left="3060" w:hanging="360"/>
      </w:pPr>
    </w:lvl>
    <w:lvl w:ilvl="4">
      <w:start w:val="1"/>
      <w:numFmt w:val="bullet"/>
      <w:lvlText w:val="o"/>
      <w:lvlJc w:val="left"/>
      <w:pPr>
        <w:tabs>
          <w:tab w:val="left" w:pos="3780"/>
        </w:tabs>
        <w:ind w:left="3780" w:hanging="360"/>
      </w:pPr>
    </w:lvl>
    <w:lvl w:ilvl="5">
      <w:start w:val="1"/>
      <w:numFmt w:val="bullet"/>
      <w:lvlText w:val=""/>
      <w:lvlJc w:val="left"/>
      <w:pPr>
        <w:tabs>
          <w:tab w:val="left" w:pos="4500"/>
        </w:tabs>
        <w:ind w:left="4500" w:hanging="360"/>
      </w:pPr>
    </w:lvl>
    <w:lvl w:ilvl="6">
      <w:start w:val="1"/>
      <w:numFmt w:val="bullet"/>
      <w:lvlText w:val=""/>
      <w:lvlJc w:val="left"/>
      <w:pPr>
        <w:tabs>
          <w:tab w:val="left" w:pos="5220"/>
        </w:tabs>
        <w:ind w:left="5220" w:hanging="360"/>
      </w:pPr>
    </w:lvl>
    <w:lvl w:ilvl="7">
      <w:start w:val="1"/>
      <w:numFmt w:val="bullet"/>
      <w:lvlText w:val="o"/>
      <w:lvlJc w:val="left"/>
      <w:pPr>
        <w:tabs>
          <w:tab w:val="left" w:pos="5940"/>
        </w:tabs>
        <w:ind w:left="5940" w:hanging="360"/>
      </w:pPr>
    </w:lvl>
    <w:lvl w:ilvl="8">
      <w:start w:val="1"/>
      <w:numFmt w:val="bullet"/>
      <w:lvlText w:val=""/>
      <w:lvlJc w:val="left"/>
      <w:pPr>
        <w:tabs>
          <w:tab w:val="left" w:pos="6660"/>
        </w:tabs>
        <w:ind w:left="6660" w:hanging="360"/>
      </w:pPr>
    </w:lvl>
  </w:abstractNum>
  <w:abstractNum w:abstractNumId="25" w15:restartNumberingAfterBreak="0">
    <w:nsid w:val="7C162407"/>
    <w:multiLevelType w:val="hybridMultilevel"/>
    <w:tmpl w:val="D74C38A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21"/>
  </w:num>
  <w:num w:numId="3">
    <w:abstractNumId w:val="7"/>
  </w:num>
  <w:num w:numId="4">
    <w:abstractNumId w:val="19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10"/>
  </w:num>
  <w:num w:numId="10">
    <w:abstractNumId w:val="22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24"/>
  </w:num>
  <w:num w:numId="14">
    <w:abstractNumId w:val="17"/>
  </w:num>
  <w:num w:numId="15">
    <w:abstractNumId w:val="12"/>
  </w:num>
  <w:num w:numId="16">
    <w:abstractNumId w:val="6"/>
  </w:num>
  <w:num w:numId="17">
    <w:abstractNumId w:val="1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4"/>
  </w:num>
  <w:num w:numId="21">
    <w:abstractNumId w:val="20"/>
  </w:num>
  <w:num w:numId="22">
    <w:abstractNumId w:val="11"/>
  </w:num>
  <w:num w:numId="23">
    <w:abstractNumId w:val="18"/>
  </w:num>
  <w:num w:numId="24">
    <w:abstractNumId w:val="16"/>
  </w:num>
  <w:num w:numId="25">
    <w:abstractNumId w:val="15"/>
  </w:num>
  <w:num w:numId="26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D778A6"/>
    <w:rsid w:val="00076C22"/>
    <w:rsid w:val="00084B91"/>
    <w:rsid w:val="00084BE2"/>
    <w:rsid w:val="000B0C7F"/>
    <w:rsid w:val="001C213F"/>
    <w:rsid w:val="002C067E"/>
    <w:rsid w:val="003E0A11"/>
    <w:rsid w:val="003E59DF"/>
    <w:rsid w:val="00412329"/>
    <w:rsid w:val="004F72B4"/>
    <w:rsid w:val="0051545A"/>
    <w:rsid w:val="005B2BDB"/>
    <w:rsid w:val="005B31CE"/>
    <w:rsid w:val="005D2178"/>
    <w:rsid w:val="00626F4D"/>
    <w:rsid w:val="00653AEB"/>
    <w:rsid w:val="006564D2"/>
    <w:rsid w:val="0065717A"/>
    <w:rsid w:val="00674E04"/>
    <w:rsid w:val="006841D6"/>
    <w:rsid w:val="00716E77"/>
    <w:rsid w:val="00760210"/>
    <w:rsid w:val="007F7141"/>
    <w:rsid w:val="00831313"/>
    <w:rsid w:val="008430CE"/>
    <w:rsid w:val="009023B7"/>
    <w:rsid w:val="00952061"/>
    <w:rsid w:val="00A145D7"/>
    <w:rsid w:val="00A14F19"/>
    <w:rsid w:val="00A82094"/>
    <w:rsid w:val="00A93348"/>
    <w:rsid w:val="00AC2F70"/>
    <w:rsid w:val="00B9490B"/>
    <w:rsid w:val="00BF2D3F"/>
    <w:rsid w:val="00C413BF"/>
    <w:rsid w:val="00C54611"/>
    <w:rsid w:val="00C578B6"/>
    <w:rsid w:val="00C66DB4"/>
    <w:rsid w:val="00C76F84"/>
    <w:rsid w:val="00CB043F"/>
    <w:rsid w:val="00D51CCC"/>
    <w:rsid w:val="00D7681A"/>
    <w:rsid w:val="00D778A6"/>
    <w:rsid w:val="00E14E6D"/>
    <w:rsid w:val="00E94021"/>
    <w:rsid w:val="00EF53C7"/>
    <w:rsid w:val="00F501E6"/>
    <w:rsid w:val="00F7676D"/>
    <w:rsid w:val="00F77EA8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5CDD9"/>
  <w15:docId w15:val="{2EC6B68C-453A-4417-9A85-50B9719D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778A6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D778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D778A6"/>
    <w:pPr>
      <w:outlineLvl w:val="1"/>
    </w:pPr>
  </w:style>
  <w:style w:type="paragraph" w:styleId="30">
    <w:name w:val="heading 3"/>
    <w:basedOn w:val="a2"/>
    <w:next w:val="a2"/>
    <w:link w:val="32"/>
    <w:qFormat/>
    <w:rsid w:val="00D778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D778A6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D778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D778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D778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D778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D778A6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D778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D778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D778A6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D778A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D778A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D778A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D778A6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D778A6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D778A6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D778A6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D778A6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D778A6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D778A6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D778A6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D778A6"/>
    <w:rPr>
      <w:rFonts w:cs="Times New Roman"/>
    </w:rPr>
  </w:style>
  <w:style w:type="character" w:styleId="aa">
    <w:name w:val="Emphasis"/>
    <w:basedOn w:val="a3"/>
    <w:uiPriority w:val="99"/>
    <w:qFormat/>
    <w:rsid w:val="00D778A6"/>
    <w:rPr>
      <w:rFonts w:cs="Times New Roman"/>
      <w:i/>
    </w:rPr>
  </w:style>
  <w:style w:type="character" w:styleId="ab">
    <w:name w:val="Hyperlink"/>
    <w:basedOn w:val="a3"/>
    <w:qFormat/>
    <w:rsid w:val="00D778A6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D778A6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D778A6"/>
    <w:rPr>
      <w:rFonts w:cs="Times New Roman"/>
    </w:rPr>
  </w:style>
  <w:style w:type="character" w:styleId="ad">
    <w:name w:val="line number"/>
    <w:basedOn w:val="a3"/>
    <w:uiPriority w:val="99"/>
    <w:qFormat/>
    <w:rsid w:val="00D778A6"/>
    <w:rPr>
      <w:rFonts w:cs="Times New Roman"/>
    </w:rPr>
  </w:style>
  <w:style w:type="character" w:styleId="HTML2">
    <w:name w:val="HTML Definition"/>
    <w:basedOn w:val="a3"/>
    <w:uiPriority w:val="99"/>
    <w:qFormat/>
    <w:rsid w:val="00D778A6"/>
    <w:rPr>
      <w:rFonts w:cs="Times New Roman"/>
      <w:i/>
    </w:rPr>
  </w:style>
  <w:style w:type="character" w:styleId="HTML3">
    <w:name w:val="HTML Variable"/>
    <w:basedOn w:val="a3"/>
    <w:uiPriority w:val="99"/>
    <w:qFormat/>
    <w:rsid w:val="00D778A6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D778A6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D778A6"/>
    <w:rPr>
      <w:rFonts w:cs="Times New Roman"/>
      <w:b/>
    </w:rPr>
  </w:style>
  <w:style w:type="character" w:styleId="HTML5">
    <w:name w:val="HTML Cite"/>
    <w:basedOn w:val="a3"/>
    <w:uiPriority w:val="99"/>
    <w:qFormat/>
    <w:rsid w:val="00D778A6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D778A6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D778A6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D778A6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D778A6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D778A6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D778A6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D778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D778A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D778A6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D778A6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D778A6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D778A6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D778A6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D778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D778A6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D778A6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D778A6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D778A6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D778A6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D778A6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D778A6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D778A6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D778A6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D778A6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D778A6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D778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D778A6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D778A6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D778A6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D778A6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D778A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D778A6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D778A6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D778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D778A6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D778A6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D778A6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D778A6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D778A6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D778A6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D778A6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D778A6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D77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D778A6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D778A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D778A6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D778A6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D778A6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D778A6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D778A6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D778A6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D778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D778A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D778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D778A6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D778A6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D778A6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D778A6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D778A6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D778A6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D778A6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D778A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D778A6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D778A6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D778A6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D778A6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D778A6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D77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D778A6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D77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D778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D77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D778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D778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D778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D778A6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D778A6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D778A6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D778A6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D778A6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D778A6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D778A6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D778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D778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D778A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D778A6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D778A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D778A6"/>
    <w:rPr>
      <w:rFonts w:cs="Times New Roman"/>
    </w:rPr>
  </w:style>
  <w:style w:type="character" w:customStyle="1" w:styleId="spelle">
    <w:name w:val="spelle"/>
    <w:uiPriority w:val="99"/>
    <w:qFormat/>
    <w:rsid w:val="00D778A6"/>
  </w:style>
  <w:style w:type="character" w:customStyle="1" w:styleId="FootnoteTextChar3">
    <w:name w:val="Footnote Text Char3"/>
    <w:uiPriority w:val="99"/>
    <w:qFormat/>
    <w:locked/>
    <w:rsid w:val="00D778A6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D778A6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D778A6"/>
  </w:style>
  <w:style w:type="character" w:customStyle="1" w:styleId="FootnoteTextChar">
    <w:name w:val="Footnote Text Char"/>
    <w:basedOn w:val="a3"/>
    <w:uiPriority w:val="99"/>
    <w:qFormat/>
    <w:locked/>
    <w:rsid w:val="00D778A6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D778A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D778A6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D778A6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D778A6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D778A6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D778A6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D778A6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D778A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D778A6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D778A6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D778A6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D778A6"/>
  </w:style>
  <w:style w:type="character" w:customStyle="1" w:styleId="DocumentMapChar">
    <w:name w:val="Document Map Char"/>
    <w:basedOn w:val="a3"/>
    <w:uiPriority w:val="99"/>
    <w:qFormat/>
    <w:locked/>
    <w:rsid w:val="00D778A6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D778A6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D778A6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D778A6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D778A6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D778A6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D778A6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D778A6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D778A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D778A6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D778A6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D778A6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D778A6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D778A6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D778A6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D778A6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D778A6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D778A6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D778A6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D778A6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D778A6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D778A6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D778A6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D778A6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D778A6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D778A6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D778A6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D778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D778A6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D778A6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D778A6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D778A6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D778A6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D778A6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D778A6"/>
    <w:rPr>
      <w:rFonts w:cs="Times New Roman"/>
    </w:rPr>
  </w:style>
  <w:style w:type="paragraph" w:customStyle="1" w:styleId="ConsPlusNonformat">
    <w:name w:val="ConsPlusNonformat"/>
    <w:uiPriority w:val="99"/>
    <w:qFormat/>
    <w:rsid w:val="00D778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D778A6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D778A6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D778A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D778A6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D778A6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D778A6"/>
  </w:style>
  <w:style w:type="character" w:customStyle="1" w:styleId="110">
    <w:name w:val="Заголовок 1 Знак1"/>
    <w:uiPriority w:val="99"/>
    <w:qFormat/>
    <w:locked/>
    <w:rsid w:val="00D778A6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D778A6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D778A6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D778A6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D778A6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D778A6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D778A6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D778A6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D778A6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D778A6"/>
  </w:style>
  <w:style w:type="paragraph" w:customStyle="1" w:styleId="Style16">
    <w:name w:val="Style16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D778A6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D778A6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D77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D778A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D778A6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D778A6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D778A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D778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D778A6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D778A6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D778A6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D778A6"/>
    <w:rPr>
      <w:sz w:val="24"/>
    </w:rPr>
  </w:style>
  <w:style w:type="character" w:customStyle="1" w:styleId="trb12">
    <w:name w:val="trb12"/>
    <w:basedOn w:val="a3"/>
    <w:uiPriority w:val="99"/>
    <w:qFormat/>
    <w:rsid w:val="00D778A6"/>
    <w:rPr>
      <w:rFonts w:cs="Times New Roman"/>
    </w:rPr>
  </w:style>
  <w:style w:type="character" w:customStyle="1" w:styleId="tbln12">
    <w:name w:val="tbln12"/>
    <w:basedOn w:val="a3"/>
    <w:uiPriority w:val="99"/>
    <w:qFormat/>
    <w:rsid w:val="00D778A6"/>
    <w:rPr>
      <w:rFonts w:cs="Times New Roman"/>
    </w:rPr>
  </w:style>
  <w:style w:type="character" w:customStyle="1" w:styleId="tbb12">
    <w:name w:val="tbb12"/>
    <w:basedOn w:val="a3"/>
    <w:uiPriority w:val="99"/>
    <w:qFormat/>
    <w:rsid w:val="00D778A6"/>
    <w:rPr>
      <w:rFonts w:cs="Times New Roman"/>
    </w:rPr>
  </w:style>
  <w:style w:type="paragraph" w:customStyle="1" w:styleId="Style9">
    <w:name w:val="Style9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D778A6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D778A6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D778A6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D778A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D778A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D778A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D778A6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D778A6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D778A6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D778A6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D778A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D778A6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D778A6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D778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D778A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D778A6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D778A6"/>
    <w:rPr>
      <w:rFonts w:cs="Times New Roman"/>
    </w:rPr>
  </w:style>
  <w:style w:type="character" w:customStyle="1" w:styleId="161">
    <w:name w:val="Знак Знак16"/>
    <w:uiPriority w:val="99"/>
    <w:qFormat/>
    <w:locked/>
    <w:rsid w:val="00D778A6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D778A6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D778A6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D778A6"/>
    <w:rPr>
      <w:sz w:val="16"/>
    </w:rPr>
  </w:style>
  <w:style w:type="paragraph" w:customStyle="1" w:styleId="affff2">
    <w:name w:val="a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D778A6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D778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D778A6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D778A6"/>
  </w:style>
  <w:style w:type="character" w:customStyle="1" w:styleId="apple-style-span">
    <w:name w:val="apple-style-span"/>
    <w:uiPriority w:val="99"/>
    <w:qFormat/>
    <w:rsid w:val="00D778A6"/>
  </w:style>
  <w:style w:type="character" w:customStyle="1" w:styleId="orange">
    <w:name w:val="orange"/>
    <w:uiPriority w:val="99"/>
    <w:qFormat/>
    <w:rsid w:val="00D778A6"/>
  </w:style>
  <w:style w:type="character" w:customStyle="1" w:styleId="gray">
    <w:name w:val="gray"/>
    <w:uiPriority w:val="99"/>
    <w:qFormat/>
    <w:rsid w:val="00D778A6"/>
  </w:style>
  <w:style w:type="paragraph" w:customStyle="1" w:styleId="1KGK9">
    <w:name w:val="1KG=K9"/>
    <w:uiPriority w:val="99"/>
    <w:qFormat/>
    <w:rsid w:val="00D778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D778A6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D778A6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D778A6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D778A6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D778A6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D778A6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D778A6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D778A6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D778A6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D778A6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D778A6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D778A6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D778A6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D778A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D778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D778A6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D778A6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D778A6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D778A6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D778A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D778A6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D778A6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D778A6"/>
    <w:rPr>
      <w:rFonts w:cs="Times New Roman"/>
    </w:rPr>
  </w:style>
  <w:style w:type="character" w:customStyle="1" w:styleId="ft523">
    <w:name w:val="ft523"/>
    <w:basedOn w:val="a3"/>
    <w:uiPriority w:val="99"/>
    <w:qFormat/>
    <w:rsid w:val="00D778A6"/>
    <w:rPr>
      <w:rFonts w:cs="Times New Roman"/>
    </w:rPr>
  </w:style>
  <w:style w:type="character" w:customStyle="1" w:styleId="ft459">
    <w:name w:val="ft459"/>
    <w:basedOn w:val="a3"/>
    <w:uiPriority w:val="99"/>
    <w:qFormat/>
    <w:rsid w:val="00D778A6"/>
    <w:rPr>
      <w:rFonts w:cs="Times New Roman"/>
    </w:rPr>
  </w:style>
  <w:style w:type="character" w:customStyle="1" w:styleId="ft553">
    <w:name w:val="ft553"/>
    <w:basedOn w:val="a3"/>
    <w:uiPriority w:val="99"/>
    <w:qFormat/>
    <w:rsid w:val="00D778A6"/>
    <w:rPr>
      <w:rFonts w:cs="Times New Roman"/>
    </w:rPr>
  </w:style>
  <w:style w:type="character" w:customStyle="1" w:styleId="ft672">
    <w:name w:val="ft672"/>
    <w:basedOn w:val="a3"/>
    <w:uiPriority w:val="99"/>
    <w:qFormat/>
    <w:rsid w:val="00D778A6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D778A6"/>
    <w:rPr>
      <w:rFonts w:cs="Times New Roman"/>
    </w:rPr>
  </w:style>
  <w:style w:type="character" w:customStyle="1" w:styleId="ft224">
    <w:name w:val="ft224"/>
    <w:basedOn w:val="a3"/>
    <w:uiPriority w:val="99"/>
    <w:qFormat/>
    <w:rsid w:val="00D778A6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D778A6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D778A6"/>
    <w:rPr>
      <w:sz w:val="16"/>
    </w:rPr>
  </w:style>
  <w:style w:type="paragraph" w:customStyle="1" w:styleId="affffb">
    <w:name w:val="Стиль"/>
    <w:uiPriority w:val="99"/>
    <w:qFormat/>
    <w:rsid w:val="00D778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D778A6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D778A6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D778A6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D778A6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D778A6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D778A6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D778A6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D778A6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D778A6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D778A6"/>
    <w:rPr>
      <w:rFonts w:cs="Times New Roman"/>
    </w:rPr>
  </w:style>
  <w:style w:type="character" w:customStyle="1" w:styleId="ft1168">
    <w:name w:val="ft1168"/>
    <w:basedOn w:val="a3"/>
    <w:uiPriority w:val="99"/>
    <w:qFormat/>
    <w:rsid w:val="00D778A6"/>
    <w:rPr>
      <w:rFonts w:cs="Times New Roman"/>
    </w:rPr>
  </w:style>
  <w:style w:type="character" w:customStyle="1" w:styleId="ft1237">
    <w:name w:val="ft1237"/>
    <w:basedOn w:val="a3"/>
    <w:uiPriority w:val="99"/>
    <w:qFormat/>
    <w:rsid w:val="00D778A6"/>
    <w:rPr>
      <w:rFonts w:cs="Times New Roman"/>
    </w:rPr>
  </w:style>
  <w:style w:type="character" w:customStyle="1" w:styleId="ft1245">
    <w:name w:val="ft1245"/>
    <w:basedOn w:val="a3"/>
    <w:uiPriority w:val="99"/>
    <w:qFormat/>
    <w:rsid w:val="00D778A6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D778A6"/>
    <w:rPr>
      <w:rFonts w:cs="Times New Roman"/>
    </w:rPr>
  </w:style>
  <w:style w:type="paragraph" w:customStyle="1" w:styleId="2f4">
    <w:name w:val="[О] Загол. 2 ур."/>
    <w:uiPriority w:val="99"/>
    <w:qFormat/>
    <w:rsid w:val="00D778A6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D778A6"/>
    <w:rPr>
      <w:rFonts w:cs="Times New Roman"/>
    </w:rPr>
  </w:style>
  <w:style w:type="character" w:customStyle="1" w:styleId="610">
    <w:name w:val="Знак Знак610"/>
    <w:uiPriority w:val="99"/>
    <w:qFormat/>
    <w:locked/>
    <w:rsid w:val="00D778A6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D778A6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D778A6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D778A6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D778A6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D778A6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D778A6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D778A6"/>
    <w:rPr>
      <w:rFonts w:cs="Times New Roman"/>
    </w:rPr>
  </w:style>
  <w:style w:type="character" w:customStyle="1" w:styleId="FontStyle33">
    <w:name w:val="Font Style33"/>
    <w:uiPriority w:val="99"/>
    <w:qFormat/>
    <w:rsid w:val="00D778A6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D778A6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D778A6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D778A6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D778A6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D778A6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D778A6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D778A6"/>
    <w:rPr>
      <w:rFonts w:cs="Times New Roman"/>
    </w:rPr>
  </w:style>
  <w:style w:type="character" w:customStyle="1" w:styleId="ft3162">
    <w:name w:val="ft3162"/>
    <w:basedOn w:val="a3"/>
    <w:uiPriority w:val="99"/>
    <w:qFormat/>
    <w:rsid w:val="00D778A6"/>
    <w:rPr>
      <w:rFonts w:cs="Times New Roman"/>
    </w:rPr>
  </w:style>
  <w:style w:type="character" w:customStyle="1" w:styleId="ft1373">
    <w:name w:val="ft1373"/>
    <w:basedOn w:val="a3"/>
    <w:uiPriority w:val="99"/>
    <w:qFormat/>
    <w:rsid w:val="00D778A6"/>
    <w:rPr>
      <w:rFonts w:cs="Times New Roman"/>
    </w:rPr>
  </w:style>
  <w:style w:type="character" w:customStyle="1" w:styleId="ft32">
    <w:name w:val="ft32"/>
    <w:basedOn w:val="a3"/>
    <w:uiPriority w:val="99"/>
    <w:qFormat/>
    <w:rsid w:val="00D778A6"/>
    <w:rPr>
      <w:rFonts w:cs="Times New Roman"/>
    </w:rPr>
  </w:style>
  <w:style w:type="character" w:customStyle="1" w:styleId="ft1433">
    <w:name w:val="ft1433"/>
    <w:basedOn w:val="a3"/>
    <w:uiPriority w:val="99"/>
    <w:qFormat/>
    <w:rsid w:val="00D778A6"/>
    <w:rPr>
      <w:rFonts w:cs="Times New Roman"/>
    </w:rPr>
  </w:style>
  <w:style w:type="character" w:customStyle="1" w:styleId="ft1481">
    <w:name w:val="ft1481"/>
    <w:basedOn w:val="a3"/>
    <w:uiPriority w:val="99"/>
    <w:qFormat/>
    <w:rsid w:val="00D778A6"/>
    <w:rPr>
      <w:rFonts w:cs="Times New Roman"/>
    </w:rPr>
  </w:style>
  <w:style w:type="character" w:customStyle="1" w:styleId="ft1536">
    <w:name w:val="ft1536"/>
    <w:basedOn w:val="a3"/>
    <w:uiPriority w:val="99"/>
    <w:qFormat/>
    <w:rsid w:val="00D778A6"/>
    <w:rPr>
      <w:rFonts w:cs="Times New Roman"/>
    </w:rPr>
  </w:style>
  <w:style w:type="character" w:customStyle="1" w:styleId="ft1543">
    <w:name w:val="ft1543"/>
    <w:basedOn w:val="a3"/>
    <w:uiPriority w:val="99"/>
    <w:qFormat/>
    <w:rsid w:val="00D778A6"/>
    <w:rPr>
      <w:rFonts w:cs="Times New Roman"/>
    </w:rPr>
  </w:style>
  <w:style w:type="character" w:customStyle="1" w:styleId="ft1">
    <w:name w:val="ft1"/>
    <w:basedOn w:val="a3"/>
    <w:uiPriority w:val="99"/>
    <w:qFormat/>
    <w:rsid w:val="00D778A6"/>
    <w:rPr>
      <w:rFonts w:cs="Times New Roman"/>
    </w:rPr>
  </w:style>
  <w:style w:type="character" w:customStyle="1" w:styleId="ft1546">
    <w:name w:val="ft1546"/>
    <w:basedOn w:val="a3"/>
    <w:uiPriority w:val="99"/>
    <w:qFormat/>
    <w:rsid w:val="00D778A6"/>
    <w:rPr>
      <w:rFonts w:cs="Times New Roman"/>
    </w:rPr>
  </w:style>
  <w:style w:type="character" w:customStyle="1" w:styleId="ft1550">
    <w:name w:val="ft1550"/>
    <w:basedOn w:val="a3"/>
    <w:uiPriority w:val="99"/>
    <w:qFormat/>
    <w:rsid w:val="00D778A6"/>
    <w:rPr>
      <w:rFonts w:cs="Times New Roman"/>
    </w:rPr>
  </w:style>
  <w:style w:type="character" w:customStyle="1" w:styleId="ft1571">
    <w:name w:val="ft1571"/>
    <w:basedOn w:val="a3"/>
    <w:uiPriority w:val="99"/>
    <w:qFormat/>
    <w:rsid w:val="00D778A6"/>
    <w:rPr>
      <w:rFonts w:cs="Times New Roman"/>
    </w:rPr>
  </w:style>
  <w:style w:type="character" w:customStyle="1" w:styleId="ft1577">
    <w:name w:val="ft1577"/>
    <w:basedOn w:val="a3"/>
    <w:uiPriority w:val="99"/>
    <w:qFormat/>
    <w:rsid w:val="00D778A6"/>
    <w:rPr>
      <w:rFonts w:cs="Times New Roman"/>
    </w:rPr>
  </w:style>
  <w:style w:type="character" w:customStyle="1" w:styleId="ft1583">
    <w:name w:val="ft1583"/>
    <w:basedOn w:val="a3"/>
    <w:uiPriority w:val="99"/>
    <w:qFormat/>
    <w:rsid w:val="00D778A6"/>
    <w:rPr>
      <w:rFonts w:cs="Times New Roman"/>
    </w:rPr>
  </w:style>
  <w:style w:type="character" w:customStyle="1" w:styleId="ft1593">
    <w:name w:val="ft1593"/>
    <w:basedOn w:val="a3"/>
    <w:uiPriority w:val="99"/>
    <w:qFormat/>
    <w:rsid w:val="00D778A6"/>
    <w:rPr>
      <w:rFonts w:cs="Times New Roman"/>
    </w:rPr>
  </w:style>
  <w:style w:type="character" w:customStyle="1" w:styleId="ft1641">
    <w:name w:val="ft1641"/>
    <w:basedOn w:val="a3"/>
    <w:uiPriority w:val="99"/>
    <w:qFormat/>
    <w:rsid w:val="00D778A6"/>
    <w:rPr>
      <w:rFonts w:cs="Times New Roman"/>
    </w:rPr>
  </w:style>
  <w:style w:type="character" w:customStyle="1" w:styleId="ft1671">
    <w:name w:val="ft1671"/>
    <w:basedOn w:val="a3"/>
    <w:uiPriority w:val="99"/>
    <w:qFormat/>
    <w:rsid w:val="00D778A6"/>
    <w:rPr>
      <w:rFonts w:cs="Times New Roman"/>
    </w:rPr>
  </w:style>
  <w:style w:type="character" w:customStyle="1" w:styleId="ft1723">
    <w:name w:val="ft1723"/>
    <w:basedOn w:val="a3"/>
    <w:uiPriority w:val="99"/>
    <w:qFormat/>
    <w:rsid w:val="00D778A6"/>
    <w:rPr>
      <w:rFonts w:cs="Times New Roman"/>
    </w:rPr>
  </w:style>
  <w:style w:type="character" w:customStyle="1" w:styleId="ft1786">
    <w:name w:val="ft1786"/>
    <w:basedOn w:val="a3"/>
    <w:uiPriority w:val="99"/>
    <w:qFormat/>
    <w:rsid w:val="00D778A6"/>
    <w:rPr>
      <w:rFonts w:cs="Times New Roman"/>
    </w:rPr>
  </w:style>
  <w:style w:type="character" w:customStyle="1" w:styleId="ft1809">
    <w:name w:val="ft1809"/>
    <w:basedOn w:val="a3"/>
    <w:uiPriority w:val="99"/>
    <w:qFormat/>
    <w:rsid w:val="00D778A6"/>
    <w:rPr>
      <w:rFonts w:cs="Times New Roman"/>
    </w:rPr>
  </w:style>
  <w:style w:type="character" w:customStyle="1" w:styleId="ft1814">
    <w:name w:val="ft1814"/>
    <w:basedOn w:val="a3"/>
    <w:uiPriority w:val="99"/>
    <w:qFormat/>
    <w:rsid w:val="00D778A6"/>
    <w:rPr>
      <w:rFonts w:cs="Times New Roman"/>
    </w:rPr>
  </w:style>
  <w:style w:type="character" w:customStyle="1" w:styleId="ft1827">
    <w:name w:val="ft1827"/>
    <w:basedOn w:val="a3"/>
    <w:uiPriority w:val="99"/>
    <w:qFormat/>
    <w:rsid w:val="00D778A6"/>
    <w:rPr>
      <w:rFonts w:cs="Times New Roman"/>
    </w:rPr>
  </w:style>
  <w:style w:type="character" w:customStyle="1" w:styleId="ft1831">
    <w:name w:val="ft1831"/>
    <w:basedOn w:val="a3"/>
    <w:uiPriority w:val="99"/>
    <w:qFormat/>
    <w:rsid w:val="00D778A6"/>
    <w:rPr>
      <w:rFonts w:cs="Times New Roman"/>
    </w:rPr>
  </w:style>
  <w:style w:type="character" w:customStyle="1" w:styleId="ft1837">
    <w:name w:val="ft1837"/>
    <w:basedOn w:val="a3"/>
    <w:uiPriority w:val="99"/>
    <w:qFormat/>
    <w:rsid w:val="00D778A6"/>
    <w:rPr>
      <w:rFonts w:cs="Times New Roman"/>
    </w:rPr>
  </w:style>
  <w:style w:type="character" w:customStyle="1" w:styleId="ft1857">
    <w:name w:val="ft1857"/>
    <w:basedOn w:val="a3"/>
    <w:uiPriority w:val="99"/>
    <w:qFormat/>
    <w:rsid w:val="00D778A6"/>
    <w:rPr>
      <w:rFonts w:cs="Times New Roman"/>
    </w:rPr>
  </w:style>
  <w:style w:type="character" w:customStyle="1" w:styleId="ft1873">
    <w:name w:val="ft1873"/>
    <w:basedOn w:val="a3"/>
    <w:uiPriority w:val="99"/>
    <w:qFormat/>
    <w:rsid w:val="00D778A6"/>
    <w:rPr>
      <w:rFonts w:cs="Times New Roman"/>
    </w:rPr>
  </w:style>
  <w:style w:type="character" w:customStyle="1" w:styleId="ft1932">
    <w:name w:val="ft1932"/>
    <w:basedOn w:val="a3"/>
    <w:uiPriority w:val="99"/>
    <w:qFormat/>
    <w:rsid w:val="00D778A6"/>
    <w:rPr>
      <w:rFonts w:cs="Times New Roman"/>
    </w:rPr>
  </w:style>
  <w:style w:type="character" w:customStyle="1" w:styleId="ft1995">
    <w:name w:val="ft1995"/>
    <w:basedOn w:val="a3"/>
    <w:uiPriority w:val="99"/>
    <w:qFormat/>
    <w:rsid w:val="00D778A6"/>
    <w:rPr>
      <w:rFonts w:cs="Times New Roman"/>
    </w:rPr>
  </w:style>
  <w:style w:type="character" w:customStyle="1" w:styleId="ft2033">
    <w:name w:val="ft2033"/>
    <w:basedOn w:val="a3"/>
    <w:uiPriority w:val="99"/>
    <w:qFormat/>
    <w:rsid w:val="00D778A6"/>
    <w:rPr>
      <w:rFonts w:cs="Times New Roman"/>
    </w:rPr>
  </w:style>
  <w:style w:type="character" w:customStyle="1" w:styleId="ft11943">
    <w:name w:val="ft11943"/>
    <w:basedOn w:val="a3"/>
    <w:uiPriority w:val="99"/>
    <w:qFormat/>
    <w:rsid w:val="00D778A6"/>
    <w:rPr>
      <w:rFonts w:cs="Times New Roman"/>
    </w:rPr>
  </w:style>
  <w:style w:type="character" w:customStyle="1" w:styleId="ft12010">
    <w:name w:val="ft12010"/>
    <w:basedOn w:val="a3"/>
    <w:uiPriority w:val="99"/>
    <w:qFormat/>
    <w:rsid w:val="00D778A6"/>
    <w:rPr>
      <w:rFonts w:cs="Times New Roman"/>
    </w:rPr>
  </w:style>
  <w:style w:type="character" w:customStyle="1" w:styleId="ft12050">
    <w:name w:val="ft12050"/>
    <w:basedOn w:val="a3"/>
    <w:uiPriority w:val="99"/>
    <w:qFormat/>
    <w:rsid w:val="00D778A6"/>
    <w:rPr>
      <w:rFonts w:cs="Times New Roman"/>
    </w:rPr>
  </w:style>
  <w:style w:type="character" w:customStyle="1" w:styleId="ft12104">
    <w:name w:val="ft12104"/>
    <w:basedOn w:val="a3"/>
    <w:uiPriority w:val="99"/>
    <w:qFormat/>
    <w:rsid w:val="00D778A6"/>
    <w:rPr>
      <w:rFonts w:cs="Times New Roman"/>
    </w:rPr>
  </w:style>
  <w:style w:type="character" w:customStyle="1" w:styleId="ft12139">
    <w:name w:val="ft12139"/>
    <w:basedOn w:val="a3"/>
    <w:uiPriority w:val="99"/>
    <w:qFormat/>
    <w:rsid w:val="00D778A6"/>
    <w:rPr>
      <w:rFonts w:cs="Times New Roman"/>
    </w:rPr>
  </w:style>
  <w:style w:type="character" w:customStyle="1" w:styleId="ft12166">
    <w:name w:val="ft12166"/>
    <w:basedOn w:val="a3"/>
    <w:uiPriority w:val="99"/>
    <w:qFormat/>
    <w:rsid w:val="00D778A6"/>
    <w:rPr>
      <w:rFonts w:cs="Times New Roman"/>
    </w:rPr>
  </w:style>
  <w:style w:type="character" w:customStyle="1" w:styleId="ft12184">
    <w:name w:val="ft12184"/>
    <w:basedOn w:val="a3"/>
    <w:uiPriority w:val="99"/>
    <w:qFormat/>
    <w:rsid w:val="00D778A6"/>
    <w:rPr>
      <w:rFonts w:cs="Times New Roman"/>
    </w:rPr>
  </w:style>
  <w:style w:type="character" w:customStyle="1" w:styleId="ft12250">
    <w:name w:val="ft12250"/>
    <w:basedOn w:val="a3"/>
    <w:uiPriority w:val="99"/>
    <w:qFormat/>
    <w:rsid w:val="00D778A6"/>
    <w:rPr>
      <w:rFonts w:cs="Times New Roman"/>
    </w:rPr>
  </w:style>
  <w:style w:type="character" w:customStyle="1" w:styleId="ft12278">
    <w:name w:val="ft12278"/>
    <w:basedOn w:val="a3"/>
    <w:uiPriority w:val="99"/>
    <w:qFormat/>
    <w:rsid w:val="00D778A6"/>
    <w:rPr>
      <w:rFonts w:cs="Times New Roman"/>
    </w:rPr>
  </w:style>
  <w:style w:type="character" w:customStyle="1" w:styleId="ft12329">
    <w:name w:val="ft12329"/>
    <w:basedOn w:val="a3"/>
    <w:uiPriority w:val="99"/>
    <w:qFormat/>
    <w:rsid w:val="00D778A6"/>
    <w:rPr>
      <w:rFonts w:cs="Times New Roman"/>
    </w:rPr>
  </w:style>
  <w:style w:type="character" w:customStyle="1" w:styleId="ft12373">
    <w:name w:val="ft12373"/>
    <w:basedOn w:val="a3"/>
    <w:uiPriority w:val="99"/>
    <w:qFormat/>
    <w:rsid w:val="00D778A6"/>
    <w:rPr>
      <w:rFonts w:cs="Times New Roman"/>
    </w:rPr>
  </w:style>
  <w:style w:type="character" w:customStyle="1" w:styleId="ft12374">
    <w:name w:val="ft12374"/>
    <w:basedOn w:val="a3"/>
    <w:uiPriority w:val="99"/>
    <w:qFormat/>
    <w:rsid w:val="00D778A6"/>
    <w:rPr>
      <w:rFonts w:cs="Times New Roman"/>
    </w:rPr>
  </w:style>
  <w:style w:type="character" w:customStyle="1" w:styleId="ft12429">
    <w:name w:val="ft12429"/>
    <w:basedOn w:val="a3"/>
    <w:uiPriority w:val="99"/>
    <w:qFormat/>
    <w:rsid w:val="00D778A6"/>
    <w:rPr>
      <w:rFonts w:cs="Times New Roman"/>
    </w:rPr>
  </w:style>
  <w:style w:type="character" w:customStyle="1" w:styleId="ft12471">
    <w:name w:val="ft12471"/>
    <w:basedOn w:val="a3"/>
    <w:uiPriority w:val="99"/>
    <w:qFormat/>
    <w:rsid w:val="00D778A6"/>
    <w:rPr>
      <w:rFonts w:cs="Times New Roman"/>
    </w:rPr>
  </w:style>
  <w:style w:type="character" w:customStyle="1" w:styleId="ft12500">
    <w:name w:val="ft12500"/>
    <w:basedOn w:val="a3"/>
    <w:uiPriority w:val="99"/>
    <w:qFormat/>
    <w:rsid w:val="00D778A6"/>
    <w:rPr>
      <w:rFonts w:cs="Times New Roman"/>
    </w:rPr>
  </w:style>
  <w:style w:type="character" w:customStyle="1" w:styleId="ft12501">
    <w:name w:val="ft12501"/>
    <w:basedOn w:val="a3"/>
    <w:uiPriority w:val="99"/>
    <w:qFormat/>
    <w:rsid w:val="00D778A6"/>
    <w:rPr>
      <w:rFonts w:cs="Times New Roman"/>
    </w:rPr>
  </w:style>
  <w:style w:type="character" w:customStyle="1" w:styleId="ft12561">
    <w:name w:val="ft12561"/>
    <w:basedOn w:val="a3"/>
    <w:uiPriority w:val="99"/>
    <w:qFormat/>
    <w:rsid w:val="00D778A6"/>
    <w:rPr>
      <w:rFonts w:cs="Times New Roman"/>
    </w:rPr>
  </w:style>
  <w:style w:type="character" w:customStyle="1" w:styleId="ft12562">
    <w:name w:val="ft12562"/>
    <w:basedOn w:val="a3"/>
    <w:uiPriority w:val="99"/>
    <w:qFormat/>
    <w:rsid w:val="00D778A6"/>
    <w:rPr>
      <w:rFonts w:cs="Times New Roman"/>
    </w:rPr>
  </w:style>
  <w:style w:type="character" w:customStyle="1" w:styleId="ft12589">
    <w:name w:val="ft12589"/>
    <w:basedOn w:val="a3"/>
    <w:uiPriority w:val="99"/>
    <w:qFormat/>
    <w:rsid w:val="00D778A6"/>
    <w:rPr>
      <w:rFonts w:cs="Times New Roman"/>
    </w:rPr>
  </w:style>
  <w:style w:type="character" w:customStyle="1" w:styleId="ft12609">
    <w:name w:val="ft12609"/>
    <w:basedOn w:val="a3"/>
    <w:uiPriority w:val="99"/>
    <w:qFormat/>
    <w:rsid w:val="00D778A6"/>
    <w:rPr>
      <w:rFonts w:cs="Times New Roman"/>
    </w:rPr>
  </w:style>
  <w:style w:type="character" w:customStyle="1" w:styleId="ft12670">
    <w:name w:val="ft12670"/>
    <w:basedOn w:val="a3"/>
    <w:uiPriority w:val="99"/>
    <w:qFormat/>
    <w:rsid w:val="00D778A6"/>
    <w:rPr>
      <w:rFonts w:cs="Times New Roman"/>
    </w:rPr>
  </w:style>
  <w:style w:type="character" w:customStyle="1" w:styleId="ft12676">
    <w:name w:val="ft12676"/>
    <w:basedOn w:val="a3"/>
    <w:uiPriority w:val="99"/>
    <w:qFormat/>
    <w:rsid w:val="00D778A6"/>
    <w:rPr>
      <w:rFonts w:cs="Times New Roman"/>
    </w:rPr>
  </w:style>
  <w:style w:type="character" w:customStyle="1" w:styleId="ft12686">
    <w:name w:val="ft12686"/>
    <w:basedOn w:val="a3"/>
    <w:uiPriority w:val="99"/>
    <w:qFormat/>
    <w:rsid w:val="00D778A6"/>
    <w:rPr>
      <w:rFonts w:cs="Times New Roman"/>
    </w:rPr>
  </w:style>
  <w:style w:type="character" w:customStyle="1" w:styleId="ft12696">
    <w:name w:val="ft12696"/>
    <w:basedOn w:val="a3"/>
    <w:uiPriority w:val="99"/>
    <w:qFormat/>
    <w:rsid w:val="00D778A6"/>
    <w:rPr>
      <w:rFonts w:cs="Times New Roman"/>
    </w:rPr>
  </w:style>
  <w:style w:type="character" w:customStyle="1" w:styleId="ft12701">
    <w:name w:val="ft12701"/>
    <w:basedOn w:val="a3"/>
    <w:uiPriority w:val="99"/>
    <w:qFormat/>
    <w:rsid w:val="00D778A6"/>
    <w:rPr>
      <w:rFonts w:cs="Times New Roman"/>
    </w:rPr>
  </w:style>
  <w:style w:type="character" w:customStyle="1" w:styleId="ft12708">
    <w:name w:val="ft12708"/>
    <w:basedOn w:val="a3"/>
    <w:uiPriority w:val="99"/>
    <w:qFormat/>
    <w:rsid w:val="00D778A6"/>
    <w:rPr>
      <w:rFonts w:cs="Times New Roman"/>
    </w:rPr>
  </w:style>
  <w:style w:type="character" w:customStyle="1" w:styleId="ft12715">
    <w:name w:val="ft12715"/>
    <w:basedOn w:val="a3"/>
    <w:uiPriority w:val="99"/>
    <w:qFormat/>
    <w:rsid w:val="00D778A6"/>
    <w:rPr>
      <w:rFonts w:cs="Times New Roman"/>
    </w:rPr>
  </w:style>
  <w:style w:type="character" w:customStyle="1" w:styleId="ft12722">
    <w:name w:val="ft12722"/>
    <w:basedOn w:val="a3"/>
    <w:uiPriority w:val="99"/>
    <w:qFormat/>
    <w:rsid w:val="00D778A6"/>
    <w:rPr>
      <w:rFonts w:cs="Times New Roman"/>
    </w:rPr>
  </w:style>
  <w:style w:type="character" w:customStyle="1" w:styleId="ft12787">
    <w:name w:val="ft12787"/>
    <w:basedOn w:val="a3"/>
    <w:uiPriority w:val="99"/>
    <w:qFormat/>
    <w:rsid w:val="00D778A6"/>
    <w:rPr>
      <w:rFonts w:cs="Times New Roman"/>
    </w:rPr>
  </w:style>
  <w:style w:type="character" w:customStyle="1" w:styleId="ft12790">
    <w:name w:val="ft12790"/>
    <w:basedOn w:val="a3"/>
    <w:uiPriority w:val="99"/>
    <w:qFormat/>
    <w:rsid w:val="00D778A6"/>
    <w:rPr>
      <w:rFonts w:cs="Times New Roman"/>
    </w:rPr>
  </w:style>
  <w:style w:type="character" w:customStyle="1" w:styleId="ft12850">
    <w:name w:val="ft12850"/>
    <w:basedOn w:val="a3"/>
    <w:uiPriority w:val="99"/>
    <w:qFormat/>
    <w:rsid w:val="00D778A6"/>
    <w:rPr>
      <w:rFonts w:cs="Times New Roman"/>
    </w:rPr>
  </w:style>
  <w:style w:type="character" w:customStyle="1" w:styleId="ft12896">
    <w:name w:val="ft12896"/>
    <w:basedOn w:val="a3"/>
    <w:uiPriority w:val="99"/>
    <w:qFormat/>
    <w:rsid w:val="00D778A6"/>
    <w:rPr>
      <w:rFonts w:cs="Times New Roman"/>
    </w:rPr>
  </w:style>
  <w:style w:type="character" w:customStyle="1" w:styleId="ft12942">
    <w:name w:val="ft12942"/>
    <w:basedOn w:val="a3"/>
    <w:uiPriority w:val="99"/>
    <w:qFormat/>
    <w:rsid w:val="00D778A6"/>
    <w:rPr>
      <w:rFonts w:cs="Times New Roman"/>
    </w:rPr>
  </w:style>
  <w:style w:type="character" w:customStyle="1" w:styleId="ft12991">
    <w:name w:val="ft12991"/>
    <w:basedOn w:val="a3"/>
    <w:uiPriority w:val="99"/>
    <w:qFormat/>
    <w:rsid w:val="00D778A6"/>
    <w:rPr>
      <w:rFonts w:cs="Times New Roman"/>
    </w:rPr>
  </w:style>
  <w:style w:type="character" w:customStyle="1" w:styleId="ft13046">
    <w:name w:val="ft13046"/>
    <w:basedOn w:val="a3"/>
    <w:uiPriority w:val="99"/>
    <w:qFormat/>
    <w:rsid w:val="00D778A6"/>
    <w:rPr>
      <w:rFonts w:cs="Times New Roman"/>
    </w:rPr>
  </w:style>
  <w:style w:type="character" w:customStyle="1" w:styleId="ft13079">
    <w:name w:val="ft13079"/>
    <w:basedOn w:val="a3"/>
    <w:uiPriority w:val="99"/>
    <w:qFormat/>
    <w:rsid w:val="00D778A6"/>
    <w:rPr>
      <w:rFonts w:cs="Times New Roman"/>
    </w:rPr>
  </w:style>
  <w:style w:type="character" w:customStyle="1" w:styleId="ft13129">
    <w:name w:val="ft13129"/>
    <w:basedOn w:val="a3"/>
    <w:uiPriority w:val="99"/>
    <w:qFormat/>
    <w:rsid w:val="00D778A6"/>
    <w:rPr>
      <w:rFonts w:cs="Times New Roman"/>
    </w:rPr>
  </w:style>
  <w:style w:type="character" w:customStyle="1" w:styleId="ft13186">
    <w:name w:val="ft13186"/>
    <w:basedOn w:val="a3"/>
    <w:uiPriority w:val="99"/>
    <w:qFormat/>
    <w:rsid w:val="00D778A6"/>
    <w:rPr>
      <w:rFonts w:cs="Times New Roman"/>
    </w:rPr>
  </w:style>
  <w:style w:type="character" w:customStyle="1" w:styleId="ft13226">
    <w:name w:val="ft13226"/>
    <w:basedOn w:val="a3"/>
    <w:uiPriority w:val="99"/>
    <w:qFormat/>
    <w:rsid w:val="00D778A6"/>
    <w:rPr>
      <w:rFonts w:cs="Times New Roman"/>
    </w:rPr>
  </w:style>
  <w:style w:type="character" w:customStyle="1" w:styleId="ft13271">
    <w:name w:val="ft13271"/>
    <w:basedOn w:val="a3"/>
    <w:uiPriority w:val="99"/>
    <w:qFormat/>
    <w:rsid w:val="00D778A6"/>
    <w:rPr>
      <w:rFonts w:cs="Times New Roman"/>
    </w:rPr>
  </w:style>
  <w:style w:type="character" w:customStyle="1" w:styleId="ft13309">
    <w:name w:val="ft13309"/>
    <w:basedOn w:val="a3"/>
    <w:uiPriority w:val="99"/>
    <w:qFormat/>
    <w:rsid w:val="00D778A6"/>
    <w:rPr>
      <w:rFonts w:cs="Times New Roman"/>
    </w:rPr>
  </w:style>
  <w:style w:type="character" w:customStyle="1" w:styleId="ft13366">
    <w:name w:val="ft13366"/>
    <w:basedOn w:val="a3"/>
    <w:uiPriority w:val="99"/>
    <w:qFormat/>
    <w:rsid w:val="00D778A6"/>
    <w:rPr>
      <w:rFonts w:cs="Times New Roman"/>
    </w:rPr>
  </w:style>
  <w:style w:type="character" w:customStyle="1" w:styleId="ft13418">
    <w:name w:val="ft13418"/>
    <w:basedOn w:val="a3"/>
    <w:uiPriority w:val="99"/>
    <w:qFormat/>
    <w:rsid w:val="00D778A6"/>
    <w:rPr>
      <w:rFonts w:cs="Times New Roman"/>
    </w:rPr>
  </w:style>
  <w:style w:type="character" w:customStyle="1" w:styleId="ft13441">
    <w:name w:val="ft13441"/>
    <w:basedOn w:val="a3"/>
    <w:uiPriority w:val="99"/>
    <w:qFormat/>
    <w:rsid w:val="00D778A6"/>
    <w:rPr>
      <w:rFonts w:cs="Times New Roman"/>
    </w:rPr>
  </w:style>
  <w:style w:type="character" w:customStyle="1" w:styleId="ft13487">
    <w:name w:val="ft13487"/>
    <w:basedOn w:val="a3"/>
    <w:uiPriority w:val="99"/>
    <w:qFormat/>
    <w:rsid w:val="00D778A6"/>
    <w:rPr>
      <w:rFonts w:cs="Times New Roman"/>
    </w:rPr>
  </w:style>
  <w:style w:type="character" w:customStyle="1" w:styleId="ft13488">
    <w:name w:val="ft13488"/>
    <w:basedOn w:val="a3"/>
    <w:uiPriority w:val="99"/>
    <w:qFormat/>
    <w:rsid w:val="00D778A6"/>
    <w:rPr>
      <w:rFonts w:cs="Times New Roman"/>
    </w:rPr>
  </w:style>
  <w:style w:type="character" w:customStyle="1" w:styleId="ft13494">
    <w:name w:val="ft13494"/>
    <w:basedOn w:val="a3"/>
    <w:uiPriority w:val="99"/>
    <w:qFormat/>
    <w:rsid w:val="00D778A6"/>
    <w:rPr>
      <w:rFonts w:cs="Times New Roman"/>
    </w:rPr>
  </w:style>
  <w:style w:type="character" w:customStyle="1" w:styleId="ft13500">
    <w:name w:val="ft13500"/>
    <w:basedOn w:val="a3"/>
    <w:uiPriority w:val="99"/>
    <w:qFormat/>
    <w:rsid w:val="00D778A6"/>
    <w:rPr>
      <w:rFonts w:cs="Times New Roman"/>
    </w:rPr>
  </w:style>
  <w:style w:type="character" w:customStyle="1" w:styleId="ft13505">
    <w:name w:val="ft13505"/>
    <w:basedOn w:val="a3"/>
    <w:uiPriority w:val="99"/>
    <w:qFormat/>
    <w:rsid w:val="00D778A6"/>
    <w:rPr>
      <w:rFonts w:cs="Times New Roman"/>
    </w:rPr>
  </w:style>
  <w:style w:type="character" w:customStyle="1" w:styleId="ft13518">
    <w:name w:val="ft13518"/>
    <w:basedOn w:val="a3"/>
    <w:uiPriority w:val="99"/>
    <w:qFormat/>
    <w:rsid w:val="00D778A6"/>
    <w:rPr>
      <w:rFonts w:cs="Times New Roman"/>
    </w:rPr>
  </w:style>
  <w:style w:type="character" w:customStyle="1" w:styleId="ft13525">
    <w:name w:val="ft13525"/>
    <w:basedOn w:val="a3"/>
    <w:uiPriority w:val="99"/>
    <w:qFormat/>
    <w:rsid w:val="00D778A6"/>
    <w:rPr>
      <w:rFonts w:cs="Times New Roman"/>
    </w:rPr>
  </w:style>
  <w:style w:type="character" w:customStyle="1" w:styleId="ft13537">
    <w:name w:val="ft13537"/>
    <w:basedOn w:val="a3"/>
    <w:uiPriority w:val="99"/>
    <w:qFormat/>
    <w:rsid w:val="00D778A6"/>
    <w:rPr>
      <w:rFonts w:cs="Times New Roman"/>
    </w:rPr>
  </w:style>
  <w:style w:type="character" w:customStyle="1" w:styleId="ft13542">
    <w:name w:val="ft13542"/>
    <w:basedOn w:val="a3"/>
    <w:uiPriority w:val="99"/>
    <w:qFormat/>
    <w:rsid w:val="00D778A6"/>
    <w:rPr>
      <w:rFonts w:cs="Times New Roman"/>
    </w:rPr>
  </w:style>
  <w:style w:type="character" w:customStyle="1" w:styleId="ft13555">
    <w:name w:val="ft13555"/>
    <w:basedOn w:val="a3"/>
    <w:uiPriority w:val="99"/>
    <w:qFormat/>
    <w:rsid w:val="00D778A6"/>
    <w:rPr>
      <w:rFonts w:cs="Times New Roman"/>
    </w:rPr>
  </w:style>
  <w:style w:type="character" w:customStyle="1" w:styleId="ft13563">
    <w:name w:val="ft13563"/>
    <w:basedOn w:val="a3"/>
    <w:uiPriority w:val="99"/>
    <w:qFormat/>
    <w:rsid w:val="00D778A6"/>
    <w:rPr>
      <w:rFonts w:cs="Times New Roman"/>
    </w:rPr>
  </w:style>
  <w:style w:type="character" w:customStyle="1" w:styleId="ft13566">
    <w:name w:val="ft13566"/>
    <w:basedOn w:val="a3"/>
    <w:uiPriority w:val="99"/>
    <w:qFormat/>
    <w:rsid w:val="00D778A6"/>
    <w:rPr>
      <w:rFonts w:cs="Times New Roman"/>
    </w:rPr>
  </w:style>
  <w:style w:type="character" w:customStyle="1" w:styleId="ft13578">
    <w:name w:val="ft13578"/>
    <w:basedOn w:val="a3"/>
    <w:uiPriority w:val="99"/>
    <w:qFormat/>
    <w:rsid w:val="00D778A6"/>
    <w:rPr>
      <w:rFonts w:cs="Times New Roman"/>
    </w:rPr>
  </w:style>
  <w:style w:type="character" w:customStyle="1" w:styleId="ft13580">
    <w:name w:val="ft13580"/>
    <w:basedOn w:val="a3"/>
    <w:uiPriority w:val="99"/>
    <w:qFormat/>
    <w:rsid w:val="00D778A6"/>
    <w:rPr>
      <w:rFonts w:cs="Times New Roman"/>
    </w:rPr>
  </w:style>
  <w:style w:type="character" w:customStyle="1" w:styleId="ft13588">
    <w:name w:val="ft13588"/>
    <w:basedOn w:val="a3"/>
    <w:uiPriority w:val="99"/>
    <w:qFormat/>
    <w:rsid w:val="00D778A6"/>
    <w:rPr>
      <w:rFonts w:cs="Times New Roman"/>
    </w:rPr>
  </w:style>
  <w:style w:type="character" w:customStyle="1" w:styleId="ft13644">
    <w:name w:val="ft13644"/>
    <w:basedOn w:val="a3"/>
    <w:uiPriority w:val="99"/>
    <w:qFormat/>
    <w:rsid w:val="00D778A6"/>
    <w:rPr>
      <w:rFonts w:cs="Times New Roman"/>
    </w:rPr>
  </w:style>
  <w:style w:type="character" w:customStyle="1" w:styleId="ft13668">
    <w:name w:val="ft13668"/>
    <w:basedOn w:val="a3"/>
    <w:uiPriority w:val="99"/>
    <w:qFormat/>
    <w:rsid w:val="00D778A6"/>
    <w:rPr>
      <w:rFonts w:cs="Times New Roman"/>
    </w:rPr>
  </w:style>
  <w:style w:type="character" w:customStyle="1" w:styleId="ft13712">
    <w:name w:val="ft13712"/>
    <w:basedOn w:val="a3"/>
    <w:uiPriority w:val="99"/>
    <w:qFormat/>
    <w:rsid w:val="00D778A6"/>
    <w:rPr>
      <w:rFonts w:cs="Times New Roman"/>
    </w:rPr>
  </w:style>
  <w:style w:type="character" w:customStyle="1" w:styleId="ft13768">
    <w:name w:val="ft13768"/>
    <w:basedOn w:val="a3"/>
    <w:uiPriority w:val="99"/>
    <w:qFormat/>
    <w:rsid w:val="00D778A6"/>
    <w:rPr>
      <w:rFonts w:cs="Times New Roman"/>
    </w:rPr>
  </w:style>
  <w:style w:type="character" w:customStyle="1" w:styleId="ft13810">
    <w:name w:val="ft13810"/>
    <w:basedOn w:val="a3"/>
    <w:uiPriority w:val="99"/>
    <w:qFormat/>
    <w:rsid w:val="00D778A6"/>
    <w:rPr>
      <w:rFonts w:cs="Times New Roman"/>
    </w:rPr>
  </w:style>
  <w:style w:type="character" w:customStyle="1" w:styleId="ft13834">
    <w:name w:val="ft13834"/>
    <w:basedOn w:val="a3"/>
    <w:uiPriority w:val="99"/>
    <w:qFormat/>
    <w:rsid w:val="00D778A6"/>
    <w:rPr>
      <w:rFonts w:cs="Times New Roman"/>
    </w:rPr>
  </w:style>
  <w:style w:type="character" w:customStyle="1" w:styleId="ft13885">
    <w:name w:val="ft13885"/>
    <w:basedOn w:val="a3"/>
    <w:uiPriority w:val="99"/>
    <w:qFormat/>
    <w:rsid w:val="00D778A6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D778A6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D778A6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D778A6"/>
    <w:rPr>
      <w:rFonts w:cs="Times New Roman"/>
    </w:rPr>
  </w:style>
  <w:style w:type="character" w:customStyle="1" w:styleId="FontStyle41">
    <w:name w:val="Font Style41"/>
    <w:uiPriority w:val="99"/>
    <w:qFormat/>
    <w:rsid w:val="00D778A6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D778A6"/>
  </w:style>
  <w:style w:type="character" w:customStyle="1" w:styleId="Heading2Char1">
    <w:name w:val="Heading 2 Char1"/>
    <w:uiPriority w:val="99"/>
    <w:locked/>
    <w:rsid w:val="00D778A6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D778A6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D778A6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D778A6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D778A6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D778A6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D778A6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D778A6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D778A6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D778A6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D778A6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D778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D778A6"/>
  </w:style>
  <w:style w:type="paragraph" w:customStyle="1" w:styleId="justify2">
    <w:name w:val="justify2"/>
    <w:basedOn w:val="a2"/>
    <w:uiPriority w:val="99"/>
    <w:qFormat/>
    <w:rsid w:val="00D778A6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D778A6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D778A6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D778A6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D778A6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D778A6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D778A6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D778A6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D778A6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D778A6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D778A6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D778A6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D778A6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D778A6"/>
    <w:rPr>
      <w:color w:val="4682B4"/>
    </w:rPr>
  </w:style>
  <w:style w:type="character" w:customStyle="1" w:styleId="b1">
    <w:name w:val="b1"/>
    <w:uiPriority w:val="99"/>
    <w:qFormat/>
    <w:rsid w:val="00D778A6"/>
    <w:rPr>
      <w:b/>
    </w:rPr>
  </w:style>
  <w:style w:type="character" w:customStyle="1" w:styleId="FontStyle201">
    <w:name w:val="Font Style201"/>
    <w:uiPriority w:val="99"/>
    <w:qFormat/>
    <w:rsid w:val="00D778A6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D778A6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D778A6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D778A6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D778A6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D778A6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D778A6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D778A6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D778A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D778A6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D778A6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D778A6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D778A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D778A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D778A6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D778A6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D778A6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D778A6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D778A6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D778A6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D778A6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D778A6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D778A6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D778A6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D778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D778A6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D778A6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D778A6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D778A6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D778A6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D778A6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D778A6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D778A6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D778A6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D778A6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D778A6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D778A6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D778A6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D778A6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D778A6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D778A6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D778A6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D778A6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D778A6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D778A6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D778A6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D778A6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D778A6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D778A6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D778A6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D778A6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D778A6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D778A6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D778A6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D778A6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D778A6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D778A6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D778A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D778A6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D778A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D778A6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D778A6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D778A6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D778A6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D778A6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D778A6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D778A6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D778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D778A6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D778A6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D778A6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D778A6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D778A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D778A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D778A6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D778A6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D778A6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D778A6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D778A6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D778A6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D778A6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D778A6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D778A6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D778A6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D778A6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D778A6"/>
    <w:rPr>
      <w:b/>
      <w:sz w:val="28"/>
    </w:rPr>
  </w:style>
  <w:style w:type="character" w:customStyle="1" w:styleId="720">
    <w:name w:val="Знак Знак72"/>
    <w:uiPriority w:val="99"/>
    <w:qFormat/>
    <w:rsid w:val="00D778A6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D778A6"/>
  </w:style>
  <w:style w:type="character" w:customStyle="1" w:styleId="Garamond">
    <w:name w:val="Основной текст + Garamond"/>
    <w:uiPriority w:val="99"/>
    <w:qFormat/>
    <w:rsid w:val="00D778A6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D778A6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D778A6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D778A6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D778A6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D778A6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D778A6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D778A6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D778A6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D778A6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D778A6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D778A6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D778A6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D778A6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D778A6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D778A6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D778A6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D778A6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D778A6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D778A6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D778A6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D778A6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D778A6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D778A6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D778A6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D778A6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D778A6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D778A6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D778A6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D778A6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D778A6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D778A6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D778A6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D778A6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D778A6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D778A6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D778A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D778A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D778A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D778A6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D778A6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D778A6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D778A6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D778A6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D778A6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D778A6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D778A6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D778A6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D778A6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D778A6"/>
    <w:rPr>
      <w:lang w:val="en-US"/>
    </w:rPr>
  </w:style>
  <w:style w:type="paragraph" w:customStyle="1" w:styleId="94">
    <w:name w:val="Без интервала9"/>
    <w:link w:val="affffff1"/>
    <w:uiPriority w:val="99"/>
    <w:rsid w:val="00D778A6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D778A6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D778A6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D778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D778A6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D778A6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D778A6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D778A6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D778A6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D778A6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D778A6"/>
    <w:rPr>
      <w:sz w:val="24"/>
    </w:rPr>
  </w:style>
  <w:style w:type="character" w:customStyle="1" w:styleId="124">
    <w:name w:val="Знак1 Знак Знак24"/>
    <w:uiPriority w:val="99"/>
    <w:qFormat/>
    <w:locked/>
    <w:rsid w:val="00D778A6"/>
    <w:rPr>
      <w:sz w:val="24"/>
    </w:rPr>
  </w:style>
  <w:style w:type="character" w:customStyle="1" w:styleId="1230">
    <w:name w:val="Знак1 Знак Знак23"/>
    <w:uiPriority w:val="99"/>
    <w:qFormat/>
    <w:locked/>
    <w:rsid w:val="00D778A6"/>
    <w:rPr>
      <w:sz w:val="24"/>
    </w:rPr>
  </w:style>
  <w:style w:type="character" w:customStyle="1" w:styleId="216">
    <w:name w:val="Цитата 2 Знак1"/>
    <w:basedOn w:val="a3"/>
    <w:uiPriority w:val="99"/>
    <w:qFormat/>
    <w:rsid w:val="00D778A6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D778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D778A6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D778A6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D778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D778A6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D778A6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D778A6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D778A6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D778A6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D778A6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D778A6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D778A6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D778A6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D778A6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D778A6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D778A6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D778A6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D778A6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D778A6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D778A6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D778A6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D778A6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D778A6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D778A6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D778A6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D778A6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D778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D778A6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D778A6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D778A6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D778A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D778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D778A6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D778A6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D778A6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D778A6"/>
    <w:rPr>
      <w:rFonts w:cs="Times New Roman"/>
    </w:rPr>
  </w:style>
  <w:style w:type="character" w:customStyle="1" w:styleId="udar">
    <w:name w:val="udar"/>
    <w:basedOn w:val="a3"/>
    <w:uiPriority w:val="99"/>
    <w:qFormat/>
    <w:rsid w:val="00D778A6"/>
    <w:rPr>
      <w:rFonts w:cs="Times New Roman"/>
    </w:rPr>
  </w:style>
  <w:style w:type="character" w:customStyle="1" w:styleId="FontStyle139">
    <w:name w:val="Font Style139"/>
    <w:uiPriority w:val="99"/>
    <w:qFormat/>
    <w:rsid w:val="00D778A6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D778A6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D778A6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D778A6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D778A6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D778A6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D778A6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D778A6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D778A6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D778A6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D778A6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D778A6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D778A6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D778A6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D778A6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D778A6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D778A6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D778A6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D778A6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D778A6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D778A6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D778A6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D778A6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D778A6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D778A6"/>
    <w:rPr>
      <w:b/>
      <w:sz w:val="24"/>
    </w:rPr>
  </w:style>
  <w:style w:type="character" w:customStyle="1" w:styleId="8pt">
    <w:name w:val="Основной текст + 8 pt"/>
    <w:uiPriority w:val="99"/>
    <w:qFormat/>
    <w:rsid w:val="00D778A6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D778A6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D778A6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D778A6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D778A6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D778A6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D778A6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D778A6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D778A6"/>
    <w:rPr>
      <w:rFonts w:cs="Times New Roman"/>
    </w:rPr>
  </w:style>
  <w:style w:type="character" w:customStyle="1" w:styleId="FontStyle124">
    <w:name w:val="Font Style124"/>
    <w:uiPriority w:val="99"/>
    <w:qFormat/>
    <w:rsid w:val="00D778A6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D778A6"/>
    <w:rPr>
      <w:rFonts w:cs="Times New Roman"/>
    </w:rPr>
  </w:style>
  <w:style w:type="character" w:customStyle="1" w:styleId="msosubtleemphasis0">
    <w:name w:val="msosubtleemphasis"/>
    <w:uiPriority w:val="99"/>
    <w:qFormat/>
    <w:rsid w:val="00D778A6"/>
    <w:rPr>
      <w:i/>
      <w:color w:val="808080"/>
    </w:rPr>
  </w:style>
  <w:style w:type="character" w:customStyle="1" w:styleId="FontStyle120">
    <w:name w:val="Font Style120"/>
    <w:uiPriority w:val="99"/>
    <w:qFormat/>
    <w:rsid w:val="00D778A6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D778A6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D778A6"/>
    <w:rPr>
      <w:rFonts w:ascii="Tahoma" w:hAnsi="Tahoma"/>
      <w:sz w:val="16"/>
    </w:rPr>
  </w:style>
  <w:style w:type="character" w:customStyle="1" w:styleId="t9">
    <w:name w:val="t9"/>
    <w:uiPriority w:val="99"/>
    <w:qFormat/>
    <w:rsid w:val="00D778A6"/>
  </w:style>
  <w:style w:type="character" w:customStyle="1" w:styleId="t10">
    <w:name w:val="t10"/>
    <w:uiPriority w:val="99"/>
    <w:qFormat/>
    <w:rsid w:val="00D778A6"/>
  </w:style>
  <w:style w:type="character" w:customStyle="1" w:styleId="c2">
    <w:name w:val="c2"/>
    <w:uiPriority w:val="99"/>
    <w:qFormat/>
    <w:rsid w:val="00D778A6"/>
  </w:style>
  <w:style w:type="character" w:customStyle="1" w:styleId="c0">
    <w:name w:val="c0"/>
    <w:uiPriority w:val="99"/>
    <w:qFormat/>
    <w:rsid w:val="00D778A6"/>
  </w:style>
  <w:style w:type="character" w:customStyle="1" w:styleId="ft776">
    <w:name w:val="ft776"/>
    <w:uiPriority w:val="99"/>
    <w:qFormat/>
    <w:rsid w:val="00D778A6"/>
  </w:style>
  <w:style w:type="character" w:customStyle="1" w:styleId="highlight">
    <w:name w:val="highlight"/>
    <w:uiPriority w:val="99"/>
    <w:qFormat/>
    <w:rsid w:val="00D778A6"/>
  </w:style>
  <w:style w:type="character" w:customStyle="1" w:styleId="ft431">
    <w:name w:val="ft431"/>
    <w:uiPriority w:val="99"/>
    <w:qFormat/>
    <w:rsid w:val="00D778A6"/>
  </w:style>
  <w:style w:type="character" w:customStyle="1" w:styleId="ft793">
    <w:name w:val="ft793"/>
    <w:uiPriority w:val="99"/>
    <w:qFormat/>
    <w:rsid w:val="00D778A6"/>
  </w:style>
  <w:style w:type="character" w:customStyle="1" w:styleId="ft802">
    <w:name w:val="ft802"/>
    <w:uiPriority w:val="99"/>
    <w:qFormat/>
    <w:rsid w:val="00D778A6"/>
  </w:style>
  <w:style w:type="character" w:customStyle="1" w:styleId="ft890">
    <w:name w:val="ft890"/>
    <w:uiPriority w:val="99"/>
    <w:qFormat/>
    <w:rsid w:val="00D778A6"/>
  </w:style>
  <w:style w:type="character" w:customStyle="1" w:styleId="ft904">
    <w:name w:val="ft904"/>
    <w:uiPriority w:val="99"/>
    <w:qFormat/>
    <w:rsid w:val="00D778A6"/>
  </w:style>
  <w:style w:type="character" w:customStyle="1" w:styleId="ft914">
    <w:name w:val="ft914"/>
    <w:uiPriority w:val="99"/>
    <w:qFormat/>
    <w:rsid w:val="00D778A6"/>
  </w:style>
  <w:style w:type="character" w:customStyle="1" w:styleId="1fff">
    <w:name w:val="Текст Знак1"/>
    <w:uiPriority w:val="99"/>
    <w:qFormat/>
    <w:locked/>
    <w:rsid w:val="00D778A6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D778A6"/>
    <w:rPr>
      <w:rFonts w:cs="Times New Roman"/>
    </w:rPr>
  </w:style>
  <w:style w:type="character" w:customStyle="1" w:styleId="FontStyle214">
    <w:name w:val="Font Style214"/>
    <w:uiPriority w:val="99"/>
    <w:qFormat/>
    <w:rsid w:val="00D778A6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D778A6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D778A6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D778A6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D778A6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D778A6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D778A6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D778A6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D778A6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D778A6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D778A6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D778A6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D778A6"/>
    <w:rPr>
      <w:rFonts w:cs="Times New Roman"/>
    </w:rPr>
  </w:style>
  <w:style w:type="character" w:customStyle="1" w:styleId="s3">
    <w:name w:val="s3"/>
    <w:uiPriority w:val="99"/>
    <w:qFormat/>
    <w:rsid w:val="00D778A6"/>
  </w:style>
  <w:style w:type="character" w:customStyle="1" w:styleId="FontStyle46">
    <w:name w:val="Font Style46"/>
    <w:uiPriority w:val="99"/>
    <w:qFormat/>
    <w:rsid w:val="00D778A6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D778A6"/>
    <w:rPr>
      <w:rFonts w:cs="Times New Roman"/>
    </w:rPr>
  </w:style>
  <w:style w:type="character" w:customStyle="1" w:styleId="s1">
    <w:name w:val="s1"/>
    <w:uiPriority w:val="99"/>
    <w:qFormat/>
    <w:rsid w:val="00D778A6"/>
  </w:style>
  <w:style w:type="character" w:customStyle="1" w:styleId="WW8Num8z0">
    <w:name w:val="WW8Num8z0"/>
    <w:uiPriority w:val="99"/>
    <w:qFormat/>
    <w:rsid w:val="00D778A6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D778A6"/>
    <w:rPr>
      <w:rFonts w:cs="Times New Roman"/>
    </w:rPr>
  </w:style>
  <w:style w:type="character" w:customStyle="1" w:styleId="searchterm1">
    <w:name w:val="searchterm1"/>
    <w:uiPriority w:val="99"/>
    <w:qFormat/>
    <w:rsid w:val="00D778A6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D778A6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D778A6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D778A6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D778A6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D778A6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D778A6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D778A6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D778A6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D778A6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D778A6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D778A6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D778A6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D778A6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D778A6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D778A6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D778A6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D778A6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D778A6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D778A6"/>
  </w:style>
  <w:style w:type="character" w:customStyle="1" w:styleId="WW8Num1z0">
    <w:name w:val="WW8Num1z0"/>
    <w:uiPriority w:val="99"/>
    <w:qFormat/>
    <w:rsid w:val="00D778A6"/>
  </w:style>
  <w:style w:type="character" w:customStyle="1" w:styleId="WW8Num2z0">
    <w:name w:val="WW8Num2z0"/>
    <w:uiPriority w:val="99"/>
    <w:qFormat/>
    <w:rsid w:val="00D778A6"/>
  </w:style>
  <w:style w:type="character" w:customStyle="1" w:styleId="WW8Num3z0">
    <w:name w:val="WW8Num3z0"/>
    <w:uiPriority w:val="99"/>
    <w:qFormat/>
    <w:rsid w:val="00D778A6"/>
  </w:style>
  <w:style w:type="character" w:customStyle="1" w:styleId="WW8Num1z1">
    <w:name w:val="WW8Num1z1"/>
    <w:uiPriority w:val="99"/>
    <w:qFormat/>
    <w:rsid w:val="00D778A6"/>
  </w:style>
  <w:style w:type="character" w:customStyle="1" w:styleId="WW8Num1z2">
    <w:name w:val="WW8Num1z2"/>
    <w:uiPriority w:val="99"/>
    <w:qFormat/>
    <w:rsid w:val="00D778A6"/>
  </w:style>
  <w:style w:type="character" w:customStyle="1" w:styleId="WW8Num1z3">
    <w:name w:val="WW8Num1z3"/>
    <w:uiPriority w:val="99"/>
    <w:qFormat/>
    <w:rsid w:val="00D778A6"/>
  </w:style>
  <w:style w:type="character" w:customStyle="1" w:styleId="WW8Num1z4">
    <w:name w:val="WW8Num1z4"/>
    <w:uiPriority w:val="99"/>
    <w:qFormat/>
    <w:rsid w:val="00D778A6"/>
  </w:style>
  <w:style w:type="character" w:customStyle="1" w:styleId="WW8Num1z5">
    <w:name w:val="WW8Num1z5"/>
    <w:uiPriority w:val="99"/>
    <w:qFormat/>
    <w:rsid w:val="00D778A6"/>
  </w:style>
  <w:style w:type="character" w:customStyle="1" w:styleId="WW8Num1z6">
    <w:name w:val="WW8Num1z6"/>
    <w:uiPriority w:val="99"/>
    <w:qFormat/>
    <w:rsid w:val="00D778A6"/>
  </w:style>
  <w:style w:type="character" w:customStyle="1" w:styleId="WW8Num1z7">
    <w:name w:val="WW8Num1z7"/>
    <w:uiPriority w:val="99"/>
    <w:qFormat/>
    <w:rsid w:val="00D778A6"/>
  </w:style>
  <w:style w:type="character" w:customStyle="1" w:styleId="WW8Num1z8">
    <w:name w:val="WW8Num1z8"/>
    <w:uiPriority w:val="99"/>
    <w:qFormat/>
    <w:rsid w:val="00D778A6"/>
  </w:style>
  <w:style w:type="character" w:customStyle="1" w:styleId="1fff5">
    <w:name w:val="Основной шрифт абзаца1"/>
    <w:uiPriority w:val="99"/>
    <w:qFormat/>
    <w:rsid w:val="00D778A6"/>
  </w:style>
  <w:style w:type="character" w:styleId="afffffff0">
    <w:name w:val="Placeholder Text"/>
    <w:basedOn w:val="a3"/>
    <w:uiPriority w:val="99"/>
    <w:qFormat/>
    <w:rsid w:val="00D778A6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D778A6"/>
    <w:rPr>
      <w:vertAlign w:val="superscript"/>
    </w:rPr>
  </w:style>
  <w:style w:type="character" w:customStyle="1" w:styleId="-">
    <w:name w:val="опред-е"/>
    <w:uiPriority w:val="99"/>
    <w:qFormat/>
    <w:rsid w:val="00D778A6"/>
    <w:rPr>
      <w:b/>
    </w:rPr>
  </w:style>
  <w:style w:type="character" w:customStyle="1" w:styleId="FontStyle436">
    <w:name w:val="Font Style436"/>
    <w:uiPriority w:val="99"/>
    <w:qFormat/>
    <w:rsid w:val="00D778A6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D778A6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D778A6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D778A6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D778A6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D778A6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D778A6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D778A6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D778A6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D778A6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D778A6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D778A6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D778A6"/>
    <w:rPr>
      <w:sz w:val="24"/>
    </w:rPr>
  </w:style>
  <w:style w:type="character" w:customStyle="1" w:styleId="231">
    <w:name w:val="Знак Знак231"/>
    <w:uiPriority w:val="99"/>
    <w:qFormat/>
    <w:locked/>
    <w:rsid w:val="00D778A6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D778A6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D778A6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D778A6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D778A6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D778A6"/>
  </w:style>
  <w:style w:type="paragraph" w:customStyle="1" w:styleId="48">
    <w:name w:val="Без интервала4"/>
    <w:link w:val="1fff7"/>
    <w:uiPriority w:val="99"/>
    <w:qFormat/>
    <w:rsid w:val="00D778A6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D778A6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D778A6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D778A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D778A6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D778A6"/>
    <w:rPr>
      <w:rFonts w:cs="Times New Roman"/>
    </w:rPr>
  </w:style>
  <w:style w:type="character" w:customStyle="1" w:styleId="epm">
    <w:name w:val="epm"/>
    <w:uiPriority w:val="99"/>
    <w:qFormat/>
    <w:rsid w:val="00D778A6"/>
  </w:style>
  <w:style w:type="character" w:customStyle="1" w:styleId="afffffff2">
    <w:name w:val="Стиль Зеленый"/>
    <w:uiPriority w:val="99"/>
    <w:qFormat/>
    <w:rsid w:val="00D778A6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D778A6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D778A6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D778A6"/>
    <w:rPr>
      <w:rFonts w:cs="Times New Roman"/>
    </w:rPr>
  </w:style>
  <w:style w:type="character" w:customStyle="1" w:styleId="s5">
    <w:name w:val="s5"/>
    <w:basedOn w:val="a3"/>
    <w:uiPriority w:val="99"/>
    <w:qFormat/>
    <w:rsid w:val="00D778A6"/>
    <w:rPr>
      <w:rFonts w:cs="Times New Roman"/>
    </w:rPr>
  </w:style>
  <w:style w:type="character" w:customStyle="1" w:styleId="sz12">
    <w:name w:val="sz12"/>
    <w:basedOn w:val="a3"/>
    <w:uiPriority w:val="99"/>
    <w:qFormat/>
    <w:rsid w:val="00D778A6"/>
    <w:rPr>
      <w:rFonts w:cs="Times New Roman"/>
    </w:rPr>
  </w:style>
  <w:style w:type="character" w:customStyle="1" w:styleId="s6">
    <w:name w:val="s6"/>
    <w:basedOn w:val="a3"/>
    <w:uiPriority w:val="99"/>
    <w:qFormat/>
    <w:rsid w:val="00D778A6"/>
    <w:rPr>
      <w:rFonts w:cs="Times New Roman"/>
    </w:rPr>
  </w:style>
  <w:style w:type="character" w:customStyle="1" w:styleId="FontStyle133">
    <w:name w:val="Font Style133"/>
    <w:uiPriority w:val="99"/>
    <w:qFormat/>
    <w:rsid w:val="00D778A6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D778A6"/>
  </w:style>
  <w:style w:type="character" w:customStyle="1" w:styleId="11f1">
    <w:name w:val="Знак1 Знак Знак1"/>
    <w:uiPriority w:val="99"/>
    <w:qFormat/>
    <w:locked/>
    <w:rsid w:val="00D778A6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D778A6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D778A6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D778A6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D778A6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D778A6"/>
    <w:rPr>
      <w:sz w:val="24"/>
    </w:rPr>
  </w:style>
  <w:style w:type="character" w:customStyle="1" w:styleId="511">
    <w:name w:val="Знак Знак51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D778A6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D778A6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D778A6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D778A6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D778A6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D778A6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D778A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D778A6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D778A6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D778A6"/>
  </w:style>
  <w:style w:type="character" w:customStyle="1" w:styleId="lbldata1">
    <w:name w:val="lbldata1"/>
    <w:uiPriority w:val="99"/>
    <w:qFormat/>
    <w:rsid w:val="00D778A6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D778A6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D778A6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D778A6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D778A6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D778A6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D778A6"/>
    <w:rPr>
      <w:rFonts w:cs="Times New Roman"/>
    </w:rPr>
  </w:style>
  <w:style w:type="paragraph" w:customStyle="1" w:styleId="c3">
    <w:name w:val="c3"/>
    <w:basedOn w:val="a2"/>
    <w:uiPriority w:val="99"/>
    <w:qFormat/>
    <w:rsid w:val="00D778A6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D778A6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D778A6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D778A6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D778A6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D778A6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D778A6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D778A6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D778A6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D778A6"/>
    <w:rPr>
      <w:rFonts w:cs="Times New Roman"/>
    </w:rPr>
  </w:style>
  <w:style w:type="character" w:customStyle="1" w:styleId="afffffff4">
    <w:name w:val="полужирный"/>
    <w:uiPriority w:val="99"/>
    <w:qFormat/>
    <w:rsid w:val="00D778A6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D778A6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D778A6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D778A6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D778A6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D778A6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D778A6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D778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D778A6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D778A6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D778A6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D778A6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D778A6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D778A6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D778A6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D778A6"/>
    <w:rPr>
      <w:sz w:val="16"/>
    </w:rPr>
  </w:style>
  <w:style w:type="character" w:customStyle="1" w:styleId="500">
    <w:name w:val="Знак Знак50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D778A6"/>
    <w:rPr>
      <w:rFonts w:cs="Times New Roman"/>
    </w:rPr>
  </w:style>
  <w:style w:type="character" w:customStyle="1" w:styleId="520">
    <w:name w:val="Знак Знак52"/>
    <w:uiPriority w:val="99"/>
    <w:qFormat/>
    <w:rsid w:val="00D778A6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D778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D778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D778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D778A6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D778A6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D778A6"/>
  </w:style>
  <w:style w:type="character" w:customStyle="1" w:styleId="fliesstext">
    <w:name w:val="fliesstext"/>
    <w:uiPriority w:val="99"/>
    <w:qFormat/>
    <w:rsid w:val="00D778A6"/>
  </w:style>
  <w:style w:type="character" w:customStyle="1" w:styleId="skypec2ctextspan">
    <w:name w:val="skype_c2c_text_span"/>
    <w:uiPriority w:val="99"/>
    <w:qFormat/>
    <w:rsid w:val="00D778A6"/>
  </w:style>
  <w:style w:type="paragraph" w:customStyle="1" w:styleId="1fffd">
    <w:name w:val="ЗАГОЛОВОК 1"/>
    <w:link w:val="1fffe"/>
    <w:uiPriority w:val="99"/>
    <w:qFormat/>
    <w:rsid w:val="00D778A6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D778A6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D778A6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D778A6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D778A6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D778A6"/>
    <w:rPr>
      <w:sz w:val="24"/>
    </w:rPr>
  </w:style>
  <w:style w:type="character" w:customStyle="1" w:styleId="s15122">
    <w:name w:val="s15122"/>
    <w:basedOn w:val="a3"/>
    <w:uiPriority w:val="99"/>
    <w:qFormat/>
    <w:rsid w:val="00D778A6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D778A6"/>
    <w:rPr>
      <w:rFonts w:cs="Times New Roman"/>
    </w:rPr>
  </w:style>
  <w:style w:type="character" w:customStyle="1" w:styleId="CommentTextChar1">
    <w:name w:val="Comment Text Char1"/>
    <w:uiPriority w:val="99"/>
    <w:qFormat/>
    <w:rsid w:val="00D778A6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D778A6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D778A6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D778A6"/>
    <w:rPr>
      <w:sz w:val="24"/>
    </w:rPr>
  </w:style>
  <w:style w:type="character" w:customStyle="1" w:styleId="1ffff">
    <w:name w:val="Основной текст Знак Знак Знак1"/>
    <w:uiPriority w:val="99"/>
    <w:rsid w:val="00D778A6"/>
    <w:rPr>
      <w:sz w:val="24"/>
    </w:rPr>
  </w:style>
  <w:style w:type="character" w:customStyle="1" w:styleId="56">
    <w:name w:val="Знак Знак5"/>
    <w:uiPriority w:val="99"/>
    <w:qFormat/>
    <w:locked/>
    <w:rsid w:val="00D778A6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D778A6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D778A6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D778A6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D778A6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D778A6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D778A6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D778A6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D778A6"/>
    <w:rPr>
      <w:color w:val="auto"/>
    </w:rPr>
  </w:style>
  <w:style w:type="paragraph" w:customStyle="1" w:styleId="bodytext2">
    <w:name w:val="bodytext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D778A6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D77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D778A6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D778A6"/>
    <w:rPr>
      <w:rFonts w:cs="Times New Roman"/>
    </w:rPr>
  </w:style>
  <w:style w:type="paragraph" w:customStyle="1" w:styleId="text">
    <w:name w:val="tex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D778A6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D778A6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D778A6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D778A6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D778A6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D778A6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D778A6"/>
    <w:rPr>
      <w:rFonts w:cs="Times New Roman"/>
    </w:rPr>
  </w:style>
  <w:style w:type="paragraph" w:customStyle="1" w:styleId="p">
    <w:name w:val="p"/>
    <w:basedOn w:val="a2"/>
    <w:uiPriority w:val="99"/>
    <w:qFormat/>
    <w:rsid w:val="00D778A6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D778A6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D778A6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D778A6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D778A6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D778A6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D778A6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D778A6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D778A6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D778A6"/>
    <w:rPr>
      <w:lang w:eastAsia="ru-RU"/>
    </w:rPr>
  </w:style>
  <w:style w:type="character" w:customStyle="1" w:styleId="612">
    <w:name w:val="Знак Знак61"/>
    <w:uiPriority w:val="99"/>
    <w:qFormat/>
    <w:rsid w:val="00D778A6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D778A6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D778A6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D778A6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D778A6"/>
    <w:rPr>
      <w:sz w:val="24"/>
    </w:rPr>
  </w:style>
  <w:style w:type="character" w:customStyle="1" w:styleId="BodyTextIndentChar1">
    <w:name w:val="Body Text Indent Char1"/>
    <w:uiPriority w:val="99"/>
    <w:qFormat/>
    <w:rsid w:val="00D778A6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D778A6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D778A6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D778A6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D778A6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D778A6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D778A6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D778A6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D778A6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D778A6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D778A6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D778A6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D778A6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D778A6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D778A6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D778A6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D778A6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D778A6"/>
    <w:rPr>
      <w:i/>
      <w:color w:val="808080"/>
    </w:rPr>
  </w:style>
  <w:style w:type="paragraph" w:customStyle="1" w:styleId="p35">
    <w:name w:val="p35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D778A6"/>
    <w:rPr>
      <w:rFonts w:cs="Times New Roman"/>
    </w:rPr>
  </w:style>
  <w:style w:type="character" w:customStyle="1" w:styleId="FontStyle820">
    <w:name w:val="Font Style820"/>
    <w:uiPriority w:val="99"/>
    <w:qFormat/>
    <w:rsid w:val="00D778A6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D778A6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D778A6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D778A6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D778A6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D778A6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D778A6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D778A6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D778A6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D778A6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D778A6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D778A6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D778A6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D778A6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D778A6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D778A6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D778A6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D778A6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D778A6"/>
    <w:rPr>
      <w:rFonts w:cs="Times New Roman"/>
    </w:rPr>
  </w:style>
  <w:style w:type="character" w:customStyle="1" w:styleId="s2">
    <w:name w:val="s2"/>
    <w:basedOn w:val="a3"/>
    <w:uiPriority w:val="99"/>
    <w:qFormat/>
    <w:rsid w:val="00D778A6"/>
    <w:rPr>
      <w:rFonts w:cs="Times New Roman"/>
    </w:rPr>
  </w:style>
  <w:style w:type="paragraph" w:customStyle="1" w:styleId="p2">
    <w:name w:val="p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D778A6"/>
    <w:rPr>
      <w:rFonts w:ascii="Wingdings" w:hAnsi="Wingdings"/>
    </w:rPr>
  </w:style>
  <w:style w:type="character" w:customStyle="1" w:styleId="WW8Num4z0">
    <w:name w:val="WW8Num4z0"/>
    <w:uiPriority w:val="99"/>
    <w:qFormat/>
    <w:rsid w:val="00D778A6"/>
    <w:rPr>
      <w:color w:val="auto"/>
    </w:rPr>
  </w:style>
  <w:style w:type="character" w:customStyle="1" w:styleId="WW8Num5z0">
    <w:name w:val="WW8Num5z0"/>
    <w:uiPriority w:val="99"/>
    <w:qFormat/>
    <w:rsid w:val="00D778A6"/>
    <w:rPr>
      <w:b/>
      <w:sz w:val="20"/>
    </w:rPr>
  </w:style>
  <w:style w:type="character" w:customStyle="1" w:styleId="WW8Num6z0">
    <w:name w:val="WW8Num6z0"/>
    <w:uiPriority w:val="99"/>
    <w:qFormat/>
    <w:rsid w:val="00D778A6"/>
    <w:rPr>
      <w:sz w:val="20"/>
    </w:rPr>
  </w:style>
  <w:style w:type="character" w:customStyle="1" w:styleId="WW8Num7z0">
    <w:name w:val="WW8Num7z0"/>
    <w:uiPriority w:val="99"/>
    <w:qFormat/>
    <w:rsid w:val="00D778A6"/>
    <w:rPr>
      <w:b/>
      <w:sz w:val="20"/>
    </w:rPr>
  </w:style>
  <w:style w:type="character" w:customStyle="1" w:styleId="WW8Num9z0">
    <w:name w:val="WW8Num9z0"/>
    <w:uiPriority w:val="99"/>
    <w:qFormat/>
    <w:rsid w:val="00D778A6"/>
    <w:rPr>
      <w:sz w:val="20"/>
    </w:rPr>
  </w:style>
  <w:style w:type="character" w:customStyle="1" w:styleId="WW8Num9z1">
    <w:name w:val="WW8Num9z1"/>
    <w:uiPriority w:val="99"/>
    <w:qFormat/>
    <w:rsid w:val="00D778A6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D778A6"/>
  </w:style>
  <w:style w:type="character" w:customStyle="1" w:styleId="WW8Num9z3">
    <w:name w:val="WW8Num9z3"/>
    <w:uiPriority w:val="99"/>
    <w:qFormat/>
    <w:rsid w:val="00D778A6"/>
  </w:style>
  <w:style w:type="character" w:customStyle="1" w:styleId="WW8Num9z4">
    <w:name w:val="WW8Num9z4"/>
    <w:uiPriority w:val="99"/>
    <w:qFormat/>
    <w:rsid w:val="00D778A6"/>
  </w:style>
  <w:style w:type="character" w:customStyle="1" w:styleId="WW8Num9z5">
    <w:name w:val="WW8Num9z5"/>
    <w:uiPriority w:val="99"/>
    <w:qFormat/>
    <w:rsid w:val="00D778A6"/>
  </w:style>
  <w:style w:type="character" w:customStyle="1" w:styleId="WW8Num9z6">
    <w:name w:val="WW8Num9z6"/>
    <w:uiPriority w:val="99"/>
    <w:qFormat/>
    <w:rsid w:val="00D778A6"/>
  </w:style>
  <w:style w:type="character" w:customStyle="1" w:styleId="WW8Num9z7">
    <w:name w:val="WW8Num9z7"/>
    <w:uiPriority w:val="99"/>
    <w:qFormat/>
    <w:rsid w:val="00D778A6"/>
  </w:style>
  <w:style w:type="character" w:customStyle="1" w:styleId="WW8Num9z8">
    <w:name w:val="WW8Num9z8"/>
    <w:uiPriority w:val="99"/>
    <w:qFormat/>
    <w:rsid w:val="00D778A6"/>
  </w:style>
  <w:style w:type="character" w:customStyle="1" w:styleId="WW8Num10z0">
    <w:name w:val="WW8Num10z0"/>
    <w:uiPriority w:val="99"/>
    <w:qFormat/>
    <w:rsid w:val="00D778A6"/>
    <w:rPr>
      <w:sz w:val="20"/>
    </w:rPr>
  </w:style>
  <w:style w:type="character" w:customStyle="1" w:styleId="WW8Num11z0">
    <w:name w:val="WW8Num11z0"/>
    <w:uiPriority w:val="99"/>
    <w:qFormat/>
    <w:rsid w:val="00D778A6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D778A6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D778A6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D778A6"/>
    <w:rPr>
      <w:sz w:val="20"/>
    </w:rPr>
  </w:style>
  <w:style w:type="character" w:customStyle="1" w:styleId="WW8Num15z0">
    <w:name w:val="WW8Num15z0"/>
    <w:uiPriority w:val="99"/>
    <w:qFormat/>
    <w:rsid w:val="00D778A6"/>
    <w:rPr>
      <w:sz w:val="20"/>
    </w:rPr>
  </w:style>
  <w:style w:type="character" w:customStyle="1" w:styleId="WW8Num17z0">
    <w:name w:val="WW8Num17z0"/>
    <w:uiPriority w:val="99"/>
    <w:qFormat/>
    <w:rsid w:val="00D778A6"/>
    <w:rPr>
      <w:rFonts w:ascii="Wingdings" w:hAnsi="Wingdings"/>
    </w:rPr>
  </w:style>
  <w:style w:type="character" w:customStyle="1" w:styleId="WW8Num18z0">
    <w:name w:val="WW8Num18z0"/>
    <w:uiPriority w:val="99"/>
    <w:qFormat/>
    <w:rsid w:val="00D778A6"/>
  </w:style>
  <w:style w:type="character" w:customStyle="1" w:styleId="WW8Num18z1">
    <w:name w:val="WW8Num18z1"/>
    <w:uiPriority w:val="99"/>
    <w:qFormat/>
    <w:rsid w:val="00D778A6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D778A6"/>
  </w:style>
  <w:style w:type="character" w:customStyle="1" w:styleId="WW8Num18z3">
    <w:name w:val="WW8Num18z3"/>
    <w:uiPriority w:val="99"/>
    <w:qFormat/>
    <w:rsid w:val="00D778A6"/>
  </w:style>
  <w:style w:type="character" w:customStyle="1" w:styleId="WW8Num18z4">
    <w:name w:val="WW8Num18z4"/>
    <w:uiPriority w:val="99"/>
    <w:qFormat/>
    <w:rsid w:val="00D778A6"/>
  </w:style>
  <w:style w:type="character" w:customStyle="1" w:styleId="WW8Num18z5">
    <w:name w:val="WW8Num18z5"/>
    <w:uiPriority w:val="99"/>
    <w:qFormat/>
    <w:rsid w:val="00D778A6"/>
  </w:style>
  <w:style w:type="character" w:customStyle="1" w:styleId="WW8Num18z6">
    <w:name w:val="WW8Num18z6"/>
    <w:uiPriority w:val="99"/>
    <w:qFormat/>
    <w:rsid w:val="00D778A6"/>
  </w:style>
  <w:style w:type="character" w:customStyle="1" w:styleId="WW8Num18z7">
    <w:name w:val="WW8Num18z7"/>
    <w:uiPriority w:val="99"/>
    <w:qFormat/>
    <w:rsid w:val="00D778A6"/>
  </w:style>
  <w:style w:type="character" w:customStyle="1" w:styleId="WW8Num18z8">
    <w:name w:val="WW8Num18z8"/>
    <w:uiPriority w:val="99"/>
    <w:qFormat/>
    <w:rsid w:val="00D778A6"/>
  </w:style>
  <w:style w:type="character" w:customStyle="1" w:styleId="WW8Num19z0">
    <w:name w:val="WW8Num19z0"/>
    <w:uiPriority w:val="99"/>
    <w:qFormat/>
    <w:rsid w:val="00D778A6"/>
  </w:style>
  <w:style w:type="character" w:customStyle="1" w:styleId="WW8Num19z1">
    <w:name w:val="WW8Num19z1"/>
    <w:uiPriority w:val="99"/>
    <w:qFormat/>
    <w:rsid w:val="00D778A6"/>
  </w:style>
  <w:style w:type="character" w:customStyle="1" w:styleId="WW8Num19z2">
    <w:name w:val="WW8Num19z2"/>
    <w:uiPriority w:val="99"/>
    <w:qFormat/>
    <w:rsid w:val="00D778A6"/>
  </w:style>
  <w:style w:type="character" w:customStyle="1" w:styleId="WW8Num19z3">
    <w:name w:val="WW8Num19z3"/>
    <w:uiPriority w:val="99"/>
    <w:qFormat/>
    <w:rsid w:val="00D778A6"/>
  </w:style>
  <w:style w:type="character" w:customStyle="1" w:styleId="WW8Num19z4">
    <w:name w:val="WW8Num19z4"/>
    <w:uiPriority w:val="99"/>
    <w:qFormat/>
    <w:rsid w:val="00D778A6"/>
  </w:style>
  <w:style w:type="character" w:customStyle="1" w:styleId="WW8Num19z5">
    <w:name w:val="WW8Num19z5"/>
    <w:uiPriority w:val="99"/>
    <w:qFormat/>
    <w:rsid w:val="00D778A6"/>
  </w:style>
  <w:style w:type="character" w:customStyle="1" w:styleId="WW8Num19z6">
    <w:name w:val="WW8Num19z6"/>
    <w:uiPriority w:val="99"/>
    <w:qFormat/>
    <w:rsid w:val="00D778A6"/>
  </w:style>
  <w:style w:type="character" w:customStyle="1" w:styleId="WW8Num19z7">
    <w:name w:val="WW8Num19z7"/>
    <w:uiPriority w:val="99"/>
    <w:qFormat/>
    <w:rsid w:val="00D778A6"/>
  </w:style>
  <w:style w:type="character" w:customStyle="1" w:styleId="WW8Num19z8">
    <w:name w:val="WW8Num19z8"/>
    <w:uiPriority w:val="99"/>
    <w:qFormat/>
    <w:rsid w:val="00D778A6"/>
  </w:style>
  <w:style w:type="character" w:customStyle="1" w:styleId="WW8Num4z1">
    <w:name w:val="WW8Num4z1"/>
    <w:uiPriority w:val="99"/>
    <w:qFormat/>
    <w:rsid w:val="00D778A6"/>
  </w:style>
  <w:style w:type="character" w:customStyle="1" w:styleId="WW8Num4z2">
    <w:name w:val="WW8Num4z2"/>
    <w:uiPriority w:val="99"/>
    <w:qFormat/>
    <w:rsid w:val="00D778A6"/>
  </w:style>
  <w:style w:type="character" w:customStyle="1" w:styleId="WW8Num4z3">
    <w:name w:val="WW8Num4z3"/>
    <w:uiPriority w:val="99"/>
    <w:qFormat/>
    <w:rsid w:val="00D778A6"/>
  </w:style>
  <w:style w:type="character" w:customStyle="1" w:styleId="WW8Num4z4">
    <w:name w:val="WW8Num4z4"/>
    <w:uiPriority w:val="99"/>
    <w:qFormat/>
    <w:rsid w:val="00D778A6"/>
  </w:style>
  <w:style w:type="character" w:customStyle="1" w:styleId="WW8Num4z5">
    <w:name w:val="WW8Num4z5"/>
    <w:uiPriority w:val="99"/>
    <w:qFormat/>
    <w:rsid w:val="00D778A6"/>
  </w:style>
  <w:style w:type="character" w:customStyle="1" w:styleId="WW8Num4z6">
    <w:name w:val="WW8Num4z6"/>
    <w:uiPriority w:val="99"/>
    <w:qFormat/>
    <w:rsid w:val="00D778A6"/>
  </w:style>
  <w:style w:type="character" w:customStyle="1" w:styleId="WW8Num4z7">
    <w:name w:val="WW8Num4z7"/>
    <w:uiPriority w:val="99"/>
    <w:qFormat/>
    <w:rsid w:val="00D778A6"/>
  </w:style>
  <w:style w:type="character" w:customStyle="1" w:styleId="WW8Num4z8">
    <w:name w:val="WW8Num4z8"/>
    <w:uiPriority w:val="99"/>
    <w:qFormat/>
    <w:rsid w:val="00D778A6"/>
  </w:style>
  <w:style w:type="character" w:customStyle="1" w:styleId="WW8Num5z1">
    <w:name w:val="WW8Num5z1"/>
    <w:uiPriority w:val="99"/>
    <w:qFormat/>
    <w:rsid w:val="00D778A6"/>
  </w:style>
  <w:style w:type="character" w:customStyle="1" w:styleId="WW8Num5z2">
    <w:name w:val="WW8Num5z2"/>
    <w:uiPriority w:val="99"/>
    <w:qFormat/>
    <w:rsid w:val="00D778A6"/>
  </w:style>
  <w:style w:type="character" w:customStyle="1" w:styleId="WW8Num5z3">
    <w:name w:val="WW8Num5z3"/>
    <w:uiPriority w:val="99"/>
    <w:qFormat/>
    <w:rsid w:val="00D778A6"/>
  </w:style>
  <w:style w:type="character" w:customStyle="1" w:styleId="WW8Num5z4">
    <w:name w:val="WW8Num5z4"/>
    <w:uiPriority w:val="99"/>
    <w:qFormat/>
    <w:rsid w:val="00D778A6"/>
  </w:style>
  <w:style w:type="character" w:customStyle="1" w:styleId="WW8Num5z5">
    <w:name w:val="WW8Num5z5"/>
    <w:uiPriority w:val="99"/>
    <w:qFormat/>
    <w:rsid w:val="00D778A6"/>
  </w:style>
  <w:style w:type="character" w:customStyle="1" w:styleId="WW8Num5z6">
    <w:name w:val="WW8Num5z6"/>
    <w:uiPriority w:val="99"/>
    <w:qFormat/>
    <w:rsid w:val="00D778A6"/>
  </w:style>
  <w:style w:type="character" w:customStyle="1" w:styleId="WW8Num5z7">
    <w:name w:val="WW8Num5z7"/>
    <w:uiPriority w:val="99"/>
    <w:qFormat/>
    <w:rsid w:val="00D778A6"/>
  </w:style>
  <w:style w:type="character" w:customStyle="1" w:styleId="WW8Num5z8">
    <w:name w:val="WW8Num5z8"/>
    <w:uiPriority w:val="99"/>
    <w:qFormat/>
    <w:rsid w:val="00D778A6"/>
  </w:style>
  <w:style w:type="character" w:customStyle="1" w:styleId="WW8Num6z1">
    <w:name w:val="WW8Num6z1"/>
    <w:uiPriority w:val="99"/>
    <w:qFormat/>
    <w:rsid w:val="00D778A6"/>
  </w:style>
  <w:style w:type="character" w:customStyle="1" w:styleId="WW8Num6z2">
    <w:name w:val="WW8Num6z2"/>
    <w:uiPriority w:val="99"/>
    <w:qFormat/>
    <w:rsid w:val="00D778A6"/>
  </w:style>
  <w:style w:type="character" w:customStyle="1" w:styleId="WW8Num6z3">
    <w:name w:val="WW8Num6z3"/>
    <w:uiPriority w:val="99"/>
    <w:qFormat/>
    <w:rsid w:val="00D778A6"/>
  </w:style>
  <w:style w:type="character" w:customStyle="1" w:styleId="WW8Num6z4">
    <w:name w:val="WW8Num6z4"/>
    <w:uiPriority w:val="99"/>
    <w:qFormat/>
    <w:rsid w:val="00D778A6"/>
  </w:style>
  <w:style w:type="character" w:customStyle="1" w:styleId="WW8Num6z5">
    <w:name w:val="WW8Num6z5"/>
    <w:uiPriority w:val="99"/>
    <w:qFormat/>
    <w:rsid w:val="00D778A6"/>
  </w:style>
  <w:style w:type="character" w:customStyle="1" w:styleId="WW8Num6z6">
    <w:name w:val="WW8Num6z6"/>
    <w:uiPriority w:val="99"/>
    <w:qFormat/>
    <w:rsid w:val="00D778A6"/>
  </w:style>
  <w:style w:type="character" w:customStyle="1" w:styleId="WW8Num6z7">
    <w:name w:val="WW8Num6z7"/>
    <w:uiPriority w:val="99"/>
    <w:qFormat/>
    <w:rsid w:val="00D778A6"/>
  </w:style>
  <w:style w:type="character" w:customStyle="1" w:styleId="WW8Num6z8">
    <w:name w:val="WW8Num6z8"/>
    <w:uiPriority w:val="99"/>
    <w:qFormat/>
    <w:rsid w:val="00D778A6"/>
  </w:style>
  <w:style w:type="character" w:customStyle="1" w:styleId="WW8Num7z1">
    <w:name w:val="WW8Num7z1"/>
    <w:uiPriority w:val="99"/>
    <w:qFormat/>
    <w:rsid w:val="00D778A6"/>
  </w:style>
  <w:style w:type="character" w:customStyle="1" w:styleId="WW8Num7z2">
    <w:name w:val="WW8Num7z2"/>
    <w:uiPriority w:val="99"/>
    <w:qFormat/>
    <w:rsid w:val="00D778A6"/>
  </w:style>
  <w:style w:type="character" w:customStyle="1" w:styleId="WW8Num7z3">
    <w:name w:val="WW8Num7z3"/>
    <w:uiPriority w:val="99"/>
    <w:qFormat/>
    <w:rsid w:val="00D778A6"/>
  </w:style>
  <w:style w:type="character" w:customStyle="1" w:styleId="WW8Num7z4">
    <w:name w:val="WW8Num7z4"/>
    <w:uiPriority w:val="99"/>
    <w:qFormat/>
    <w:rsid w:val="00D778A6"/>
  </w:style>
  <w:style w:type="character" w:customStyle="1" w:styleId="WW8Num7z5">
    <w:name w:val="WW8Num7z5"/>
    <w:uiPriority w:val="99"/>
    <w:qFormat/>
    <w:rsid w:val="00D778A6"/>
  </w:style>
  <w:style w:type="character" w:customStyle="1" w:styleId="WW8Num7z6">
    <w:name w:val="WW8Num7z6"/>
    <w:uiPriority w:val="99"/>
    <w:qFormat/>
    <w:rsid w:val="00D778A6"/>
  </w:style>
  <w:style w:type="character" w:customStyle="1" w:styleId="WW8Num7z7">
    <w:name w:val="WW8Num7z7"/>
    <w:uiPriority w:val="99"/>
    <w:qFormat/>
    <w:rsid w:val="00D778A6"/>
  </w:style>
  <w:style w:type="character" w:customStyle="1" w:styleId="WW8Num7z8">
    <w:name w:val="WW8Num7z8"/>
    <w:uiPriority w:val="99"/>
    <w:qFormat/>
    <w:rsid w:val="00D778A6"/>
  </w:style>
  <w:style w:type="character" w:customStyle="1" w:styleId="WW8Num8z1">
    <w:name w:val="WW8Num8z1"/>
    <w:uiPriority w:val="99"/>
    <w:qFormat/>
    <w:rsid w:val="00D778A6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D778A6"/>
  </w:style>
  <w:style w:type="character" w:customStyle="1" w:styleId="WW8Num8z3">
    <w:name w:val="WW8Num8z3"/>
    <w:uiPriority w:val="99"/>
    <w:qFormat/>
    <w:rsid w:val="00D778A6"/>
  </w:style>
  <w:style w:type="character" w:customStyle="1" w:styleId="WW8Num8z4">
    <w:name w:val="WW8Num8z4"/>
    <w:uiPriority w:val="99"/>
    <w:qFormat/>
    <w:rsid w:val="00D778A6"/>
  </w:style>
  <w:style w:type="character" w:customStyle="1" w:styleId="WW8Num8z5">
    <w:name w:val="WW8Num8z5"/>
    <w:uiPriority w:val="99"/>
    <w:qFormat/>
    <w:rsid w:val="00D778A6"/>
  </w:style>
  <w:style w:type="character" w:customStyle="1" w:styleId="WW8Num8z6">
    <w:name w:val="WW8Num8z6"/>
    <w:uiPriority w:val="99"/>
    <w:qFormat/>
    <w:rsid w:val="00D778A6"/>
  </w:style>
  <w:style w:type="character" w:customStyle="1" w:styleId="WW8Num8z7">
    <w:name w:val="WW8Num8z7"/>
    <w:uiPriority w:val="99"/>
    <w:qFormat/>
    <w:rsid w:val="00D778A6"/>
  </w:style>
  <w:style w:type="character" w:customStyle="1" w:styleId="WW8Num8z8">
    <w:name w:val="WW8Num8z8"/>
    <w:uiPriority w:val="99"/>
    <w:qFormat/>
    <w:rsid w:val="00D778A6"/>
  </w:style>
  <w:style w:type="character" w:customStyle="1" w:styleId="WW8Num10z1">
    <w:name w:val="WW8Num10z1"/>
    <w:uiPriority w:val="99"/>
    <w:qFormat/>
    <w:rsid w:val="00D778A6"/>
  </w:style>
  <w:style w:type="character" w:customStyle="1" w:styleId="WW8Num10z2">
    <w:name w:val="WW8Num10z2"/>
    <w:uiPriority w:val="99"/>
    <w:qFormat/>
    <w:rsid w:val="00D778A6"/>
  </w:style>
  <w:style w:type="character" w:customStyle="1" w:styleId="WW8Num10z3">
    <w:name w:val="WW8Num10z3"/>
    <w:uiPriority w:val="99"/>
    <w:qFormat/>
    <w:rsid w:val="00D778A6"/>
  </w:style>
  <w:style w:type="character" w:customStyle="1" w:styleId="WW8Num10z4">
    <w:name w:val="WW8Num10z4"/>
    <w:uiPriority w:val="99"/>
    <w:qFormat/>
    <w:rsid w:val="00D778A6"/>
  </w:style>
  <w:style w:type="character" w:customStyle="1" w:styleId="WW8Num10z5">
    <w:name w:val="WW8Num10z5"/>
    <w:uiPriority w:val="99"/>
    <w:qFormat/>
    <w:rsid w:val="00D778A6"/>
  </w:style>
  <w:style w:type="character" w:customStyle="1" w:styleId="WW8Num10z6">
    <w:name w:val="WW8Num10z6"/>
    <w:uiPriority w:val="99"/>
    <w:qFormat/>
    <w:rsid w:val="00D778A6"/>
  </w:style>
  <w:style w:type="character" w:customStyle="1" w:styleId="WW8Num10z7">
    <w:name w:val="WW8Num10z7"/>
    <w:uiPriority w:val="99"/>
    <w:qFormat/>
    <w:rsid w:val="00D778A6"/>
  </w:style>
  <w:style w:type="character" w:customStyle="1" w:styleId="WW8Num10z8">
    <w:name w:val="WW8Num10z8"/>
    <w:uiPriority w:val="99"/>
    <w:qFormat/>
    <w:rsid w:val="00D778A6"/>
  </w:style>
  <w:style w:type="character" w:customStyle="1" w:styleId="WW8Num11z1">
    <w:name w:val="WW8Num11z1"/>
    <w:uiPriority w:val="99"/>
    <w:qFormat/>
    <w:rsid w:val="00D778A6"/>
    <w:rPr>
      <w:sz w:val="20"/>
    </w:rPr>
  </w:style>
  <w:style w:type="character" w:customStyle="1" w:styleId="WW8Num11z2">
    <w:name w:val="WW8Num11z2"/>
    <w:uiPriority w:val="99"/>
    <w:qFormat/>
    <w:rsid w:val="00D778A6"/>
  </w:style>
  <w:style w:type="character" w:customStyle="1" w:styleId="WW8Num11z3">
    <w:name w:val="WW8Num11z3"/>
    <w:uiPriority w:val="99"/>
    <w:qFormat/>
    <w:rsid w:val="00D778A6"/>
  </w:style>
  <w:style w:type="character" w:customStyle="1" w:styleId="WW8Num11z4">
    <w:name w:val="WW8Num11z4"/>
    <w:uiPriority w:val="99"/>
    <w:qFormat/>
    <w:rsid w:val="00D778A6"/>
  </w:style>
  <w:style w:type="character" w:customStyle="1" w:styleId="WW8Num11z5">
    <w:name w:val="WW8Num11z5"/>
    <w:uiPriority w:val="99"/>
    <w:qFormat/>
    <w:rsid w:val="00D778A6"/>
  </w:style>
  <w:style w:type="character" w:customStyle="1" w:styleId="WW8Num11z6">
    <w:name w:val="WW8Num11z6"/>
    <w:uiPriority w:val="99"/>
    <w:qFormat/>
    <w:rsid w:val="00D778A6"/>
  </w:style>
  <w:style w:type="character" w:customStyle="1" w:styleId="WW8Num11z7">
    <w:name w:val="WW8Num11z7"/>
    <w:uiPriority w:val="99"/>
    <w:qFormat/>
    <w:rsid w:val="00D778A6"/>
  </w:style>
  <w:style w:type="character" w:customStyle="1" w:styleId="WW8Num11z8">
    <w:name w:val="WW8Num11z8"/>
    <w:uiPriority w:val="99"/>
    <w:qFormat/>
    <w:rsid w:val="00D778A6"/>
  </w:style>
  <w:style w:type="character" w:customStyle="1" w:styleId="WW8Num12z2">
    <w:name w:val="WW8Num12z2"/>
    <w:uiPriority w:val="99"/>
    <w:qFormat/>
    <w:rsid w:val="00D778A6"/>
    <w:rPr>
      <w:rFonts w:ascii="Wingdings" w:hAnsi="Wingdings"/>
    </w:rPr>
  </w:style>
  <w:style w:type="character" w:customStyle="1" w:styleId="WW8Num12z3">
    <w:name w:val="WW8Num12z3"/>
    <w:uiPriority w:val="99"/>
    <w:qFormat/>
    <w:rsid w:val="00D778A6"/>
    <w:rPr>
      <w:rFonts w:ascii="Symbol" w:hAnsi="Symbol"/>
    </w:rPr>
  </w:style>
  <w:style w:type="character" w:customStyle="1" w:styleId="WW8Num12z4">
    <w:name w:val="WW8Num12z4"/>
    <w:uiPriority w:val="99"/>
    <w:qFormat/>
    <w:rsid w:val="00D778A6"/>
    <w:rPr>
      <w:rFonts w:ascii="Courier New" w:hAnsi="Courier New"/>
    </w:rPr>
  </w:style>
  <w:style w:type="character" w:customStyle="1" w:styleId="WW8Num13z1">
    <w:name w:val="WW8Num13z1"/>
    <w:uiPriority w:val="99"/>
    <w:qFormat/>
    <w:rsid w:val="00D778A6"/>
  </w:style>
  <w:style w:type="character" w:customStyle="1" w:styleId="WW8Num13z2">
    <w:name w:val="WW8Num13z2"/>
    <w:uiPriority w:val="99"/>
    <w:qFormat/>
    <w:rsid w:val="00D778A6"/>
  </w:style>
  <w:style w:type="character" w:customStyle="1" w:styleId="WW8Num13z3">
    <w:name w:val="WW8Num13z3"/>
    <w:uiPriority w:val="99"/>
    <w:qFormat/>
    <w:rsid w:val="00D778A6"/>
  </w:style>
  <w:style w:type="character" w:customStyle="1" w:styleId="WW8Num13z4">
    <w:name w:val="WW8Num13z4"/>
    <w:uiPriority w:val="99"/>
    <w:qFormat/>
    <w:rsid w:val="00D778A6"/>
  </w:style>
  <w:style w:type="character" w:customStyle="1" w:styleId="WW8Num13z5">
    <w:name w:val="WW8Num13z5"/>
    <w:uiPriority w:val="99"/>
    <w:qFormat/>
    <w:rsid w:val="00D778A6"/>
  </w:style>
  <w:style w:type="character" w:customStyle="1" w:styleId="WW8Num13z6">
    <w:name w:val="WW8Num13z6"/>
    <w:uiPriority w:val="99"/>
    <w:qFormat/>
    <w:rsid w:val="00D778A6"/>
  </w:style>
  <w:style w:type="character" w:customStyle="1" w:styleId="WW8Num13z7">
    <w:name w:val="WW8Num13z7"/>
    <w:uiPriority w:val="99"/>
    <w:qFormat/>
    <w:rsid w:val="00D778A6"/>
  </w:style>
  <w:style w:type="character" w:customStyle="1" w:styleId="WW8Num13z8">
    <w:name w:val="WW8Num13z8"/>
    <w:uiPriority w:val="99"/>
    <w:qFormat/>
    <w:rsid w:val="00D778A6"/>
  </w:style>
  <w:style w:type="character" w:customStyle="1" w:styleId="WW8Num14z1">
    <w:name w:val="WW8Num14z1"/>
    <w:uiPriority w:val="99"/>
    <w:qFormat/>
    <w:rsid w:val="00D778A6"/>
  </w:style>
  <w:style w:type="character" w:customStyle="1" w:styleId="WW8Num14z2">
    <w:name w:val="WW8Num14z2"/>
    <w:uiPriority w:val="99"/>
    <w:qFormat/>
    <w:rsid w:val="00D778A6"/>
  </w:style>
  <w:style w:type="character" w:customStyle="1" w:styleId="WW8Num14z3">
    <w:name w:val="WW8Num14z3"/>
    <w:uiPriority w:val="99"/>
    <w:qFormat/>
    <w:rsid w:val="00D778A6"/>
  </w:style>
  <w:style w:type="character" w:customStyle="1" w:styleId="WW8Num14z4">
    <w:name w:val="WW8Num14z4"/>
    <w:uiPriority w:val="99"/>
    <w:qFormat/>
    <w:rsid w:val="00D778A6"/>
  </w:style>
  <w:style w:type="character" w:customStyle="1" w:styleId="WW8Num14z5">
    <w:name w:val="WW8Num14z5"/>
    <w:uiPriority w:val="99"/>
    <w:qFormat/>
    <w:rsid w:val="00D778A6"/>
  </w:style>
  <w:style w:type="character" w:customStyle="1" w:styleId="WW8Num14z6">
    <w:name w:val="WW8Num14z6"/>
    <w:uiPriority w:val="99"/>
    <w:qFormat/>
    <w:rsid w:val="00D778A6"/>
  </w:style>
  <w:style w:type="character" w:customStyle="1" w:styleId="WW8Num14z7">
    <w:name w:val="WW8Num14z7"/>
    <w:uiPriority w:val="99"/>
    <w:qFormat/>
    <w:rsid w:val="00D778A6"/>
  </w:style>
  <w:style w:type="character" w:customStyle="1" w:styleId="WW8Num14z8">
    <w:name w:val="WW8Num14z8"/>
    <w:uiPriority w:val="99"/>
    <w:qFormat/>
    <w:rsid w:val="00D778A6"/>
  </w:style>
  <w:style w:type="character" w:customStyle="1" w:styleId="WW8Num15z1">
    <w:name w:val="WW8Num15z1"/>
    <w:uiPriority w:val="99"/>
    <w:qFormat/>
    <w:rsid w:val="00D778A6"/>
  </w:style>
  <w:style w:type="character" w:customStyle="1" w:styleId="WW8Num15z2">
    <w:name w:val="WW8Num15z2"/>
    <w:uiPriority w:val="99"/>
    <w:qFormat/>
    <w:rsid w:val="00D778A6"/>
  </w:style>
  <w:style w:type="character" w:customStyle="1" w:styleId="WW8Num15z3">
    <w:name w:val="WW8Num15z3"/>
    <w:uiPriority w:val="99"/>
    <w:qFormat/>
    <w:rsid w:val="00D778A6"/>
  </w:style>
  <w:style w:type="character" w:customStyle="1" w:styleId="WW8Num15z4">
    <w:name w:val="WW8Num15z4"/>
    <w:uiPriority w:val="99"/>
    <w:qFormat/>
    <w:rsid w:val="00D778A6"/>
  </w:style>
  <w:style w:type="character" w:customStyle="1" w:styleId="WW8Num15z5">
    <w:name w:val="WW8Num15z5"/>
    <w:uiPriority w:val="99"/>
    <w:qFormat/>
    <w:rsid w:val="00D778A6"/>
  </w:style>
  <w:style w:type="character" w:customStyle="1" w:styleId="WW8Num15z6">
    <w:name w:val="WW8Num15z6"/>
    <w:uiPriority w:val="99"/>
    <w:qFormat/>
    <w:rsid w:val="00D778A6"/>
  </w:style>
  <w:style w:type="character" w:customStyle="1" w:styleId="WW8Num15z7">
    <w:name w:val="WW8Num15z7"/>
    <w:uiPriority w:val="99"/>
    <w:qFormat/>
    <w:rsid w:val="00D778A6"/>
  </w:style>
  <w:style w:type="character" w:customStyle="1" w:styleId="WW8Num15z8">
    <w:name w:val="WW8Num15z8"/>
    <w:uiPriority w:val="99"/>
    <w:qFormat/>
    <w:rsid w:val="00D778A6"/>
  </w:style>
  <w:style w:type="character" w:customStyle="1" w:styleId="WW8Num16z1">
    <w:name w:val="WW8Num16z1"/>
    <w:uiPriority w:val="99"/>
    <w:qFormat/>
    <w:rsid w:val="00D778A6"/>
  </w:style>
  <w:style w:type="character" w:customStyle="1" w:styleId="WW8Num16z2">
    <w:name w:val="WW8Num16z2"/>
    <w:uiPriority w:val="99"/>
    <w:qFormat/>
    <w:rsid w:val="00D778A6"/>
  </w:style>
  <w:style w:type="character" w:customStyle="1" w:styleId="WW8Num16z3">
    <w:name w:val="WW8Num16z3"/>
    <w:uiPriority w:val="99"/>
    <w:qFormat/>
    <w:rsid w:val="00D778A6"/>
  </w:style>
  <w:style w:type="character" w:customStyle="1" w:styleId="WW8Num16z4">
    <w:name w:val="WW8Num16z4"/>
    <w:uiPriority w:val="99"/>
    <w:qFormat/>
    <w:rsid w:val="00D778A6"/>
  </w:style>
  <w:style w:type="character" w:customStyle="1" w:styleId="WW8Num16z5">
    <w:name w:val="WW8Num16z5"/>
    <w:uiPriority w:val="99"/>
    <w:qFormat/>
    <w:rsid w:val="00D778A6"/>
  </w:style>
  <w:style w:type="character" w:customStyle="1" w:styleId="WW8Num16z6">
    <w:name w:val="WW8Num16z6"/>
    <w:uiPriority w:val="99"/>
    <w:qFormat/>
    <w:rsid w:val="00D778A6"/>
  </w:style>
  <w:style w:type="character" w:customStyle="1" w:styleId="WW8Num16z7">
    <w:name w:val="WW8Num16z7"/>
    <w:uiPriority w:val="99"/>
    <w:qFormat/>
    <w:rsid w:val="00D778A6"/>
  </w:style>
  <w:style w:type="character" w:customStyle="1" w:styleId="WW8Num16z8">
    <w:name w:val="WW8Num16z8"/>
    <w:uiPriority w:val="99"/>
    <w:qFormat/>
    <w:rsid w:val="00D778A6"/>
  </w:style>
  <w:style w:type="character" w:customStyle="1" w:styleId="affffffff1">
    <w:name w:val="Символ нумерации"/>
    <w:uiPriority w:val="99"/>
    <w:qFormat/>
    <w:rsid w:val="00D778A6"/>
  </w:style>
  <w:style w:type="paragraph" w:customStyle="1" w:styleId="1ffff3">
    <w:name w:val="Название1"/>
    <w:basedOn w:val="a2"/>
    <w:uiPriority w:val="99"/>
    <w:qFormat/>
    <w:rsid w:val="00D778A6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D778A6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D778A6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D778A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D778A6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D778A6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D778A6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D778A6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D778A6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D778A6"/>
    <w:rPr>
      <w:sz w:val="24"/>
    </w:rPr>
  </w:style>
  <w:style w:type="character" w:customStyle="1" w:styleId="501">
    <w:name w:val="Знак Знак501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D778A6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D778A6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D778A6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D778A6"/>
    <w:rPr>
      <w:rFonts w:cs="Times New Roman"/>
    </w:rPr>
  </w:style>
  <w:style w:type="character" w:customStyle="1" w:styleId="Heading12">
    <w:name w:val="Heading 12 Знак Знак"/>
    <w:uiPriority w:val="99"/>
    <w:qFormat/>
    <w:rsid w:val="00D778A6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D778A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D778A6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D778A6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D778A6"/>
    <w:rPr>
      <w:lang w:eastAsia="en-US"/>
    </w:rPr>
  </w:style>
  <w:style w:type="character" w:customStyle="1" w:styleId="225">
    <w:name w:val="Заголовок 2 Знак2"/>
    <w:uiPriority w:val="99"/>
    <w:qFormat/>
    <w:rsid w:val="00D778A6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D778A6"/>
    <w:rPr>
      <w:sz w:val="24"/>
    </w:rPr>
  </w:style>
  <w:style w:type="paragraph" w:customStyle="1" w:styleId="paragraf2">
    <w:name w:val="paragraf2"/>
    <w:basedOn w:val="a2"/>
    <w:uiPriority w:val="99"/>
    <w:qFormat/>
    <w:rsid w:val="00D778A6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D778A6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D778A6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D778A6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D778A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D778A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D778A6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D778A6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D778A6"/>
    <w:rPr>
      <w:color w:val="auto"/>
    </w:rPr>
  </w:style>
  <w:style w:type="paragraph" w:customStyle="1" w:styleId="affffffff3">
    <w:name w:val="Обычный.Нормальный"/>
    <w:uiPriority w:val="99"/>
    <w:qFormat/>
    <w:rsid w:val="00D77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D778A6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D778A6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D778A6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D778A6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D778A6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D778A6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D778A6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D778A6"/>
    <w:rPr>
      <w:i/>
    </w:rPr>
  </w:style>
  <w:style w:type="character" w:customStyle="1" w:styleId="font2">
    <w:name w:val="font2"/>
    <w:uiPriority w:val="99"/>
    <w:qFormat/>
    <w:rsid w:val="00D778A6"/>
  </w:style>
  <w:style w:type="character" w:customStyle="1" w:styleId="keyworddef1">
    <w:name w:val="keyword_def1"/>
    <w:uiPriority w:val="99"/>
    <w:qFormat/>
    <w:rsid w:val="00D778A6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D778A6"/>
    <w:rPr>
      <w:b/>
    </w:rPr>
  </w:style>
  <w:style w:type="paragraph" w:customStyle="1" w:styleId="affffffff5">
    <w:name w:val="Текст документа"/>
    <w:basedOn w:val="a2"/>
    <w:uiPriority w:val="99"/>
    <w:qFormat/>
    <w:rsid w:val="00D778A6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D778A6"/>
    <w:rPr>
      <w:i/>
    </w:rPr>
  </w:style>
  <w:style w:type="paragraph" w:customStyle="1" w:styleId="Style164">
    <w:name w:val="Style164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D778A6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D778A6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D778A6"/>
    <w:rPr>
      <w:i/>
    </w:rPr>
  </w:style>
  <w:style w:type="paragraph" w:customStyle="1" w:styleId="68">
    <w:name w:val="Обычный (веб)6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D778A6"/>
  </w:style>
  <w:style w:type="character" w:customStyle="1" w:styleId="pav31">
    <w:name w:val="pav31"/>
    <w:uiPriority w:val="99"/>
    <w:qFormat/>
    <w:rsid w:val="00D778A6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D778A6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D778A6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D778A6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D778A6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D778A6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D778A6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D778A6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D778A6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D778A6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D778A6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D778A6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D778A6"/>
  </w:style>
  <w:style w:type="character" w:customStyle="1" w:styleId="fontstyle160">
    <w:name w:val="fontstyle16"/>
    <w:uiPriority w:val="99"/>
    <w:qFormat/>
    <w:rsid w:val="00D778A6"/>
  </w:style>
  <w:style w:type="character" w:customStyle="1" w:styleId="noprint">
    <w:name w:val="noprint"/>
    <w:uiPriority w:val="99"/>
    <w:qFormat/>
    <w:rsid w:val="00D778A6"/>
  </w:style>
  <w:style w:type="paragraph" w:customStyle="1" w:styleId="center">
    <w:name w:val="cente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D778A6"/>
  </w:style>
  <w:style w:type="character" w:customStyle="1" w:styleId="Typewriter">
    <w:name w:val="Typewriter"/>
    <w:uiPriority w:val="99"/>
    <w:qFormat/>
    <w:rsid w:val="00D778A6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D778A6"/>
  </w:style>
  <w:style w:type="character" w:customStyle="1" w:styleId="texample">
    <w:name w:val="texample"/>
    <w:uiPriority w:val="99"/>
    <w:qFormat/>
    <w:rsid w:val="00D778A6"/>
  </w:style>
  <w:style w:type="character" w:customStyle="1" w:styleId="sentence">
    <w:name w:val="sentence"/>
    <w:uiPriority w:val="99"/>
    <w:qFormat/>
    <w:rsid w:val="00D778A6"/>
  </w:style>
  <w:style w:type="character" w:customStyle="1" w:styleId="input">
    <w:name w:val="input"/>
    <w:uiPriority w:val="99"/>
    <w:qFormat/>
    <w:rsid w:val="00D778A6"/>
  </w:style>
  <w:style w:type="character" w:customStyle="1" w:styleId="xmlemitalic">
    <w:name w:val="xml_em_italic"/>
    <w:uiPriority w:val="99"/>
    <w:qFormat/>
    <w:rsid w:val="00D778A6"/>
  </w:style>
  <w:style w:type="character" w:customStyle="1" w:styleId="serp-urlitem">
    <w:name w:val="serp-url__item"/>
    <w:uiPriority w:val="99"/>
    <w:qFormat/>
    <w:rsid w:val="00D778A6"/>
  </w:style>
  <w:style w:type="character" w:customStyle="1" w:styleId="1ffff9">
    <w:name w:val="Гиперссылка1"/>
    <w:uiPriority w:val="99"/>
    <w:qFormat/>
    <w:rsid w:val="00D778A6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D778A6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D778A6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D778A6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D778A6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D778A6"/>
  </w:style>
  <w:style w:type="character" w:customStyle="1" w:styleId="zagl">
    <w:name w:val="zagl"/>
    <w:uiPriority w:val="99"/>
    <w:qFormat/>
    <w:rsid w:val="00D778A6"/>
  </w:style>
  <w:style w:type="character" w:customStyle="1" w:styleId="FontStyle135">
    <w:name w:val="Font Style135"/>
    <w:uiPriority w:val="99"/>
    <w:qFormat/>
    <w:rsid w:val="00D778A6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D778A6"/>
    <w:rPr>
      <w:vanish/>
    </w:rPr>
  </w:style>
  <w:style w:type="character" w:customStyle="1" w:styleId="butback">
    <w:name w:val="butback"/>
    <w:uiPriority w:val="99"/>
    <w:qFormat/>
    <w:rsid w:val="00D778A6"/>
  </w:style>
  <w:style w:type="character" w:customStyle="1" w:styleId="3f8">
    <w:name w:val="Основной текст Знак Знак3"/>
    <w:uiPriority w:val="99"/>
    <w:locked/>
    <w:rsid w:val="00D778A6"/>
    <w:rPr>
      <w:sz w:val="24"/>
      <w:lang w:val="ru-RU" w:eastAsia="ru-RU"/>
    </w:rPr>
  </w:style>
  <w:style w:type="character" w:customStyle="1" w:styleId="a30">
    <w:name w:val="a3"/>
    <w:uiPriority w:val="99"/>
    <w:qFormat/>
    <w:rsid w:val="00D778A6"/>
  </w:style>
  <w:style w:type="character" w:customStyle="1" w:styleId="formula">
    <w:name w:val="formula"/>
    <w:uiPriority w:val="99"/>
    <w:qFormat/>
    <w:rsid w:val="00D778A6"/>
  </w:style>
  <w:style w:type="character" w:customStyle="1" w:styleId="style170">
    <w:name w:val="style17"/>
    <w:uiPriority w:val="99"/>
    <w:qFormat/>
    <w:rsid w:val="00D778A6"/>
  </w:style>
  <w:style w:type="character" w:customStyle="1" w:styleId="texhtml">
    <w:name w:val="texhtml"/>
    <w:uiPriority w:val="99"/>
    <w:qFormat/>
    <w:rsid w:val="00D778A6"/>
  </w:style>
  <w:style w:type="character" w:customStyle="1" w:styleId="style230">
    <w:name w:val="style23"/>
    <w:uiPriority w:val="99"/>
    <w:qFormat/>
    <w:rsid w:val="00D778A6"/>
  </w:style>
  <w:style w:type="character" w:customStyle="1" w:styleId="BodyTextChar1">
    <w:name w:val="Body Text Char1"/>
    <w:uiPriority w:val="99"/>
    <w:qFormat/>
    <w:locked/>
    <w:rsid w:val="00D778A6"/>
    <w:rPr>
      <w:sz w:val="24"/>
      <w:lang w:eastAsia="ru-RU"/>
    </w:rPr>
  </w:style>
  <w:style w:type="character" w:customStyle="1" w:styleId="FontStyle29">
    <w:name w:val="Font Style29"/>
    <w:uiPriority w:val="99"/>
    <w:qFormat/>
    <w:rsid w:val="00D778A6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D778A6"/>
  </w:style>
  <w:style w:type="character" w:customStyle="1" w:styleId="answer-source">
    <w:name w:val="answer-source"/>
    <w:uiPriority w:val="99"/>
    <w:qFormat/>
    <w:rsid w:val="00D778A6"/>
  </w:style>
  <w:style w:type="character" w:customStyle="1" w:styleId="reftag">
    <w:name w:val="reftag"/>
    <w:uiPriority w:val="99"/>
    <w:qFormat/>
    <w:rsid w:val="00D778A6"/>
  </w:style>
  <w:style w:type="character" w:customStyle="1" w:styleId="tgc">
    <w:name w:val="_tgc"/>
    <w:uiPriority w:val="99"/>
    <w:qFormat/>
    <w:rsid w:val="00D778A6"/>
  </w:style>
  <w:style w:type="paragraph" w:customStyle="1" w:styleId="Style134">
    <w:name w:val="Style134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D778A6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D778A6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D7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D778A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D778A6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D778A6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D778A6"/>
  </w:style>
  <w:style w:type="character" w:customStyle="1" w:styleId="s13">
    <w:name w:val="s13"/>
    <w:uiPriority w:val="99"/>
    <w:qFormat/>
    <w:rsid w:val="00D778A6"/>
  </w:style>
  <w:style w:type="paragraph" w:customStyle="1" w:styleId="p29">
    <w:name w:val="p29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D778A6"/>
  </w:style>
  <w:style w:type="character" w:customStyle="1" w:styleId="s15">
    <w:name w:val="s15"/>
    <w:uiPriority w:val="99"/>
    <w:qFormat/>
    <w:rsid w:val="00D778A6"/>
  </w:style>
  <w:style w:type="paragraph" w:customStyle="1" w:styleId="p33">
    <w:name w:val="p33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D778A6"/>
  </w:style>
  <w:style w:type="paragraph" w:customStyle="1" w:styleId="p25">
    <w:name w:val="p25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D778A6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D778A6"/>
    <w:rPr>
      <w:sz w:val="24"/>
    </w:rPr>
  </w:style>
  <w:style w:type="character" w:customStyle="1" w:styleId="1ffffb">
    <w:name w:val="Красная строка Знак1"/>
    <w:uiPriority w:val="99"/>
    <w:qFormat/>
    <w:rsid w:val="00D778A6"/>
    <w:rPr>
      <w:sz w:val="24"/>
    </w:rPr>
  </w:style>
  <w:style w:type="character" w:customStyle="1" w:styleId="2610">
    <w:name w:val="Знак Знак261"/>
    <w:uiPriority w:val="99"/>
    <w:qFormat/>
    <w:rsid w:val="00D778A6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D778A6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D778A6"/>
    <w:rPr>
      <w:rFonts w:cs="Times New Roman"/>
    </w:rPr>
  </w:style>
  <w:style w:type="character" w:customStyle="1" w:styleId="2112">
    <w:name w:val="Цитата 2 Знак11"/>
    <w:uiPriority w:val="99"/>
    <w:qFormat/>
    <w:rsid w:val="00D778A6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D778A6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D778A6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D778A6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D778A6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D778A6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D778A6"/>
    <w:rPr>
      <w:sz w:val="24"/>
    </w:rPr>
  </w:style>
  <w:style w:type="character" w:customStyle="1" w:styleId="613">
    <w:name w:val="Знак6 Знак Знак1"/>
    <w:uiPriority w:val="99"/>
    <w:qFormat/>
    <w:rsid w:val="00D778A6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D778A6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D778A6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D778A6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D778A6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D778A6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D778A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D778A6"/>
    <w:rPr>
      <w:rFonts w:cs="Times New Roman"/>
    </w:rPr>
  </w:style>
  <w:style w:type="paragraph" w:customStyle="1" w:styleId="p21">
    <w:name w:val="p2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D778A6"/>
    <w:rPr>
      <w:color w:val="2C437A"/>
      <w:u w:val="none"/>
    </w:rPr>
  </w:style>
  <w:style w:type="character" w:customStyle="1" w:styleId="700">
    <w:name w:val="Знак Знак70"/>
    <w:uiPriority w:val="99"/>
    <w:qFormat/>
    <w:rsid w:val="00D778A6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D778A6"/>
    <w:rPr>
      <w:b/>
      <w:sz w:val="28"/>
    </w:rPr>
  </w:style>
  <w:style w:type="character" w:customStyle="1" w:styleId="680">
    <w:name w:val="Знак Знак68"/>
    <w:uiPriority w:val="99"/>
    <w:qFormat/>
    <w:rsid w:val="00D778A6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D778A6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D778A6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D778A6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D778A6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D778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D778A6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D778A6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D778A6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D778A6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D778A6"/>
    <w:rPr>
      <w:shd w:val="clear" w:color="auto" w:fill="FFFFFF"/>
    </w:rPr>
  </w:style>
  <w:style w:type="paragraph" w:customStyle="1" w:styleId="WW-Normal">
    <w:name w:val="WW-Normal"/>
    <w:uiPriority w:val="99"/>
    <w:qFormat/>
    <w:rsid w:val="00D778A6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D778A6"/>
    <w:rPr>
      <w:color w:val="000000"/>
      <w:sz w:val="20"/>
    </w:rPr>
  </w:style>
  <w:style w:type="character" w:customStyle="1" w:styleId="A31">
    <w:name w:val="A3"/>
    <w:uiPriority w:val="99"/>
    <w:qFormat/>
    <w:rsid w:val="00D778A6"/>
    <w:rPr>
      <w:b/>
      <w:color w:val="000000"/>
      <w:sz w:val="30"/>
    </w:rPr>
  </w:style>
  <w:style w:type="character" w:customStyle="1" w:styleId="para6">
    <w:name w:val="para6"/>
    <w:uiPriority w:val="99"/>
    <w:qFormat/>
    <w:rsid w:val="00D778A6"/>
  </w:style>
  <w:style w:type="character" w:customStyle="1" w:styleId="affffffff9">
    <w:name w:val="Абзац списка Знак"/>
    <w:link w:val="5a"/>
    <w:uiPriority w:val="34"/>
    <w:qFormat/>
    <w:locked/>
    <w:rsid w:val="00D778A6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D778A6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D778A6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D778A6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D778A6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D778A6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D778A6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D778A6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D778A6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D778A6"/>
    <w:rPr>
      <w:color w:val="808080"/>
    </w:rPr>
  </w:style>
  <w:style w:type="paragraph" w:customStyle="1" w:styleId="small">
    <w:name w:val="small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D778A6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D778A6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D778A6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D778A6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D778A6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D778A6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D778A6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D778A6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D778A6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D778A6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D778A6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D778A6"/>
  </w:style>
  <w:style w:type="paragraph" w:customStyle="1" w:styleId="affffffffc">
    <w:name w:val="_Обычный"/>
    <w:basedOn w:val="a2"/>
    <w:uiPriority w:val="99"/>
    <w:qFormat/>
    <w:rsid w:val="00D778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D778A6"/>
  </w:style>
  <w:style w:type="paragraph" w:customStyle="1" w:styleId="1270">
    <w:name w:val="Стиль по ширине Первая строка:  127 см"/>
    <w:basedOn w:val="a2"/>
    <w:uiPriority w:val="99"/>
    <w:qFormat/>
    <w:rsid w:val="00D778A6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D778A6"/>
    <w:rPr>
      <w:rFonts w:cs="Times New Roman"/>
    </w:rPr>
  </w:style>
  <w:style w:type="character" w:customStyle="1" w:styleId="hl">
    <w:name w:val="hl"/>
    <w:uiPriority w:val="99"/>
    <w:qFormat/>
    <w:rsid w:val="00D778A6"/>
  </w:style>
  <w:style w:type="paragraph" w:customStyle="1" w:styleId="book">
    <w:name w:val="book"/>
    <w:basedOn w:val="a2"/>
    <w:uiPriority w:val="99"/>
    <w:qFormat/>
    <w:rsid w:val="00D778A6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D778A6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D778A6"/>
  </w:style>
  <w:style w:type="paragraph" w:customStyle="1" w:styleId="12a">
    <w:name w:val="стиль12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D778A6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D778A6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D778A6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D778A6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D778A6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D778A6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D778A6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D778A6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D778A6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D778A6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D778A6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D778A6"/>
    <w:rPr>
      <w:rFonts w:ascii="Wingdings" w:hAnsi="Wingdings"/>
    </w:rPr>
  </w:style>
  <w:style w:type="character" w:customStyle="1" w:styleId="WW8Num3z2">
    <w:name w:val="WW8Num3z2"/>
    <w:uiPriority w:val="99"/>
    <w:qFormat/>
    <w:rsid w:val="00D778A6"/>
    <w:rPr>
      <w:rFonts w:ascii="Wingdings" w:hAnsi="Wingdings"/>
    </w:rPr>
  </w:style>
  <w:style w:type="character" w:customStyle="1" w:styleId="WW8Num3z3">
    <w:name w:val="WW8Num3z3"/>
    <w:uiPriority w:val="99"/>
    <w:qFormat/>
    <w:rsid w:val="00D778A6"/>
    <w:rPr>
      <w:rFonts w:ascii="Symbol" w:hAnsi="Symbol"/>
    </w:rPr>
  </w:style>
  <w:style w:type="character" w:customStyle="1" w:styleId="WW8Num12z1">
    <w:name w:val="WW8Num12z1"/>
    <w:uiPriority w:val="99"/>
    <w:qFormat/>
    <w:rsid w:val="00D778A6"/>
    <w:rPr>
      <w:b/>
    </w:rPr>
  </w:style>
  <w:style w:type="character" w:customStyle="1" w:styleId="WW8Num12z5">
    <w:name w:val="WW8Num12z5"/>
    <w:uiPriority w:val="99"/>
    <w:qFormat/>
    <w:rsid w:val="00D778A6"/>
  </w:style>
  <w:style w:type="character" w:customStyle="1" w:styleId="WW8Num12z6">
    <w:name w:val="WW8Num12z6"/>
    <w:uiPriority w:val="99"/>
    <w:qFormat/>
    <w:rsid w:val="00D778A6"/>
  </w:style>
  <w:style w:type="character" w:customStyle="1" w:styleId="WW8Num12z7">
    <w:name w:val="WW8Num12z7"/>
    <w:uiPriority w:val="99"/>
    <w:qFormat/>
    <w:rsid w:val="00D778A6"/>
  </w:style>
  <w:style w:type="character" w:customStyle="1" w:styleId="WW8Num12z8">
    <w:name w:val="WW8Num12z8"/>
    <w:uiPriority w:val="99"/>
    <w:qFormat/>
    <w:rsid w:val="00D778A6"/>
  </w:style>
  <w:style w:type="character" w:customStyle="1" w:styleId="WW8Num17z2">
    <w:name w:val="WW8Num17z2"/>
    <w:uiPriority w:val="99"/>
    <w:qFormat/>
    <w:rsid w:val="00D778A6"/>
  </w:style>
  <w:style w:type="character" w:customStyle="1" w:styleId="WW8Num17z3">
    <w:name w:val="WW8Num17z3"/>
    <w:uiPriority w:val="99"/>
    <w:qFormat/>
    <w:rsid w:val="00D778A6"/>
  </w:style>
  <w:style w:type="character" w:customStyle="1" w:styleId="WW8Num17z4">
    <w:name w:val="WW8Num17z4"/>
    <w:uiPriority w:val="99"/>
    <w:qFormat/>
    <w:rsid w:val="00D778A6"/>
  </w:style>
  <w:style w:type="character" w:customStyle="1" w:styleId="WW8Num17z5">
    <w:name w:val="WW8Num17z5"/>
    <w:uiPriority w:val="99"/>
    <w:qFormat/>
    <w:rsid w:val="00D778A6"/>
  </w:style>
  <w:style w:type="character" w:customStyle="1" w:styleId="WW8Num17z6">
    <w:name w:val="WW8Num17z6"/>
    <w:uiPriority w:val="99"/>
    <w:qFormat/>
    <w:rsid w:val="00D778A6"/>
  </w:style>
  <w:style w:type="character" w:customStyle="1" w:styleId="WW8Num17z7">
    <w:name w:val="WW8Num17z7"/>
    <w:uiPriority w:val="99"/>
    <w:qFormat/>
    <w:rsid w:val="00D778A6"/>
  </w:style>
  <w:style w:type="character" w:customStyle="1" w:styleId="WW8Num17z8">
    <w:name w:val="WW8Num17z8"/>
    <w:uiPriority w:val="99"/>
    <w:qFormat/>
    <w:rsid w:val="00D778A6"/>
  </w:style>
  <w:style w:type="character" w:customStyle="1" w:styleId="WW8Num20z0">
    <w:name w:val="WW8Num20z0"/>
    <w:uiPriority w:val="99"/>
    <w:qFormat/>
    <w:rsid w:val="00D778A6"/>
  </w:style>
  <w:style w:type="character" w:customStyle="1" w:styleId="WW8Num21z0">
    <w:name w:val="WW8Num21z0"/>
    <w:uiPriority w:val="99"/>
    <w:qFormat/>
    <w:rsid w:val="00D778A6"/>
  </w:style>
  <w:style w:type="character" w:customStyle="1" w:styleId="WW8Num21z1">
    <w:name w:val="WW8Num21z1"/>
    <w:uiPriority w:val="99"/>
    <w:qFormat/>
    <w:rsid w:val="00D778A6"/>
  </w:style>
  <w:style w:type="character" w:customStyle="1" w:styleId="WW8Num21z2">
    <w:name w:val="WW8Num21z2"/>
    <w:uiPriority w:val="99"/>
    <w:qFormat/>
    <w:rsid w:val="00D778A6"/>
  </w:style>
  <w:style w:type="character" w:customStyle="1" w:styleId="WW8Num21z3">
    <w:name w:val="WW8Num21z3"/>
    <w:uiPriority w:val="99"/>
    <w:qFormat/>
    <w:rsid w:val="00D778A6"/>
  </w:style>
  <w:style w:type="character" w:customStyle="1" w:styleId="WW8Num21z4">
    <w:name w:val="WW8Num21z4"/>
    <w:uiPriority w:val="99"/>
    <w:qFormat/>
    <w:rsid w:val="00D778A6"/>
  </w:style>
  <w:style w:type="character" w:customStyle="1" w:styleId="WW8Num21z5">
    <w:name w:val="WW8Num21z5"/>
    <w:uiPriority w:val="99"/>
    <w:qFormat/>
    <w:rsid w:val="00D778A6"/>
  </w:style>
  <w:style w:type="character" w:customStyle="1" w:styleId="WW8Num21z6">
    <w:name w:val="WW8Num21z6"/>
    <w:uiPriority w:val="99"/>
    <w:qFormat/>
    <w:rsid w:val="00D778A6"/>
  </w:style>
  <w:style w:type="character" w:customStyle="1" w:styleId="WW8Num21z7">
    <w:name w:val="WW8Num21z7"/>
    <w:uiPriority w:val="99"/>
    <w:qFormat/>
    <w:rsid w:val="00D778A6"/>
  </w:style>
  <w:style w:type="character" w:customStyle="1" w:styleId="WW8Num21z8">
    <w:name w:val="WW8Num21z8"/>
    <w:uiPriority w:val="99"/>
    <w:qFormat/>
    <w:rsid w:val="00D778A6"/>
  </w:style>
  <w:style w:type="character" w:customStyle="1" w:styleId="WW8Num22z0">
    <w:name w:val="WW8Num22z0"/>
    <w:uiPriority w:val="99"/>
    <w:qFormat/>
    <w:rsid w:val="00D778A6"/>
    <w:rPr>
      <w:rFonts w:ascii="Symbol" w:hAnsi="Symbol"/>
    </w:rPr>
  </w:style>
  <w:style w:type="character" w:customStyle="1" w:styleId="WW8Num22z1">
    <w:name w:val="WW8Num22z1"/>
    <w:uiPriority w:val="99"/>
    <w:qFormat/>
    <w:rsid w:val="00D778A6"/>
    <w:rPr>
      <w:rFonts w:ascii="Courier New" w:hAnsi="Courier New"/>
    </w:rPr>
  </w:style>
  <w:style w:type="character" w:customStyle="1" w:styleId="WW8Num22z2">
    <w:name w:val="WW8Num22z2"/>
    <w:uiPriority w:val="99"/>
    <w:qFormat/>
    <w:rsid w:val="00D778A6"/>
    <w:rPr>
      <w:rFonts w:ascii="Wingdings" w:hAnsi="Wingdings"/>
    </w:rPr>
  </w:style>
  <w:style w:type="character" w:customStyle="1" w:styleId="WW8Num23z0">
    <w:name w:val="WW8Num23z0"/>
    <w:uiPriority w:val="99"/>
    <w:qFormat/>
    <w:rsid w:val="00D778A6"/>
  </w:style>
  <w:style w:type="character" w:customStyle="1" w:styleId="WW8Num23z1">
    <w:name w:val="WW8Num23z1"/>
    <w:uiPriority w:val="99"/>
    <w:qFormat/>
    <w:rsid w:val="00D778A6"/>
  </w:style>
  <w:style w:type="character" w:customStyle="1" w:styleId="WW8Num23z2">
    <w:name w:val="WW8Num23z2"/>
    <w:uiPriority w:val="99"/>
    <w:qFormat/>
    <w:rsid w:val="00D778A6"/>
  </w:style>
  <w:style w:type="character" w:customStyle="1" w:styleId="WW8Num23z3">
    <w:name w:val="WW8Num23z3"/>
    <w:uiPriority w:val="99"/>
    <w:qFormat/>
    <w:rsid w:val="00D778A6"/>
  </w:style>
  <w:style w:type="character" w:customStyle="1" w:styleId="WW8Num23z4">
    <w:name w:val="WW8Num23z4"/>
    <w:uiPriority w:val="99"/>
    <w:qFormat/>
    <w:rsid w:val="00D778A6"/>
  </w:style>
  <w:style w:type="character" w:customStyle="1" w:styleId="WW8Num23z5">
    <w:name w:val="WW8Num23z5"/>
    <w:uiPriority w:val="99"/>
    <w:qFormat/>
    <w:rsid w:val="00D778A6"/>
  </w:style>
  <w:style w:type="character" w:customStyle="1" w:styleId="WW8Num23z6">
    <w:name w:val="WW8Num23z6"/>
    <w:uiPriority w:val="99"/>
    <w:qFormat/>
    <w:rsid w:val="00D778A6"/>
  </w:style>
  <w:style w:type="character" w:customStyle="1" w:styleId="WW8Num23z7">
    <w:name w:val="WW8Num23z7"/>
    <w:uiPriority w:val="99"/>
    <w:qFormat/>
    <w:rsid w:val="00D778A6"/>
  </w:style>
  <w:style w:type="character" w:customStyle="1" w:styleId="WW8Num23z8">
    <w:name w:val="WW8Num23z8"/>
    <w:uiPriority w:val="99"/>
    <w:qFormat/>
    <w:rsid w:val="00D778A6"/>
  </w:style>
  <w:style w:type="character" w:customStyle="1" w:styleId="WW8Num24z0">
    <w:name w:val="WW8Num24z0"/>
    <w:uiPriority w:val="99"/>
    <w:qFormat/>
    <w:rsid w:val="00D778A6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D778A6"/>
    <w:rPr>
      <w:rFonts w:ascii="Courier New" w:hAnsi="Courier New"/>
    </w:rPr>
  </w:style>
  <w:style w:type="character" w:customStyle="1" w:styleId="WW8Num24z2">
    <w:name w:val="WW8Num24z2"/>
    <w:uiPriority w:val="99"/>
    <w:qFormat/>
    <w:rsid w:val="00D778A6"/>
    <w:rPr>
      <w:rFonts w:ascii="Wingdings" w:hAnsi="Wingdings"/>
    </w:rPr>
  </w:style>
  <w:style w:type="character" w:customStyle="1" w:styleId="WW8Num24z3">
    <w:name w:val="WW8Num24z3"/>
    <w:uiPriority w:val="99"/>
    <w:qFormat/>
    <w:rsid w:val="00D778A6"/>
    <w:rPr>
      <w:rFonts w:ascii="Symbol" w:hAnsi="Symbol"/>
    </w:rPr>
  </w:style>
  <w:style w:type="character" w:customStyle="1" w:styleId="WW8Num25z0">
    <w:name w:val="WW8Num25z0"/>
    <w:uiPriority w:val="99"/>
    <w:qFormat/>
    <w:rsid w:val="00D778A6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D778A6"/>
    <w:rPr>
      <w:rFonts w:ascii="Courier New" w:hAnsi="Courier New"/>
    </w:rPr>
  </w:style>
  <w:style w:type="character" w:customStyle="1" w:styleId="WW8Num25z2">
    <w:name w:val="WW8Num25z2"/>
    <w:uiPriority w:val="99"/>
    <w:qFormat/>
    <w:rsid w:val="00D778A6"/>
    <w:rPr>
      <w:rFonts w:ascii="Wingdings" w:hAnsi="Wingdings"/>
    </w:rPr>
  </w:style>
  <w:style w:type="character" w:customStyle="1" w:styleId="WW8Num25z3">
    <w:name w:val="WW8Num25z3"/>
    <w:uiPriority w:val="99"/>
    <w:qFormat/>
    <w:rsid w:val="00D778A6"/>
    <w:rPr>
      <w:rFonts w:ascii="Symbol" w:hAnsi="Symbol"/>
    </w:rPr>
  </w:style>
  <w:style w:type="character" w:customStyle="1" w:styleId="WW8Num26z0">
    <w:name w:val="WW8Num26z0"/>
    <w:uiPriority w:val="99"/>
    <w:qFormat/>
    <w:rsid w:val="00D778A6"/>
    <w:rPr>
      <w:rFonts w:ascii="Symbol" w:hAnsi="Symbol"/>
    </w:rPr>
  </w:style>
  <w:style w:type="character" w:customStyle="1" w:styleId="WW8Num26z1">
    <w:name w:val="WW8Num26z1"/>
    <w:uiPriority w:val="99"/>
    <w:qFormat/>
    <w:rsid w:val="00D778A6"/>
    <w:rPr>
      <w:rFonts w:ascii="Courier New" w:hAnsi="Courier New"/>
    </w:rPr>
  </w:style>
  <w:style w:type="character" w:customStyle="1" w:styleId="WW8Num26z2">
    <w:name w:val="WW8Num26z2"/>
    <w:uiPriority w:val="99"/>
    <w:qFormat/>
    <w:rsid w:val="00D778A6"/>
    <w:rPr>
      <w:rFonts w:ascii="Wingdings" w:hAnsi="Wingdings"/>
    </w:rPr>
  </w:style>
  <w:style w:type="character" w:customStyle="1" w:styleId="WW8Num27z0">
    <w:name w:val="WW8Num27z0"/>
    <w:uiPriority w:val="99"/>
    <w:qFormat/>
    <w:rsid w:val="00D778A6"/>
  </w:style>
  <w:style w:type="character" w:customStyle="1" w:styleId="WW8Num27z1">
    <w:name w:val="WW8Num27z1"/>
    <w:uiPriority w:val="99"/>
    <w:qFormat/>
    <w:rsid w:val="00D778A6"/>
  </w:style>
  <w:style w:type="character" w:customStyle="1" w:styleId="WW8Num27z2">
    <w:name w:val="WW8Num27z2"/>
    <w:uiPriority w:val="99"/>
    <w:qFormat/>
    <w:rsid w:val="00D778A6"/>
  </w:style>
  <w:style w:type="character" w:customStyle="1" w:styleId="WW8Num27z3">
    <w:name w:val="WW8Num27z3"/>
    <w:uiPriority w:val="99"/>
    <w:qFormat/>
    <w:rsid w:val="00D778A6"/>
  </w:style>
  <w:style w:type="character" w:customStyle="1" w:styleId="WW8Num27z4">
    <w:name w:val="WW8Num27z4"/>
    <w:uiPriority w:val="99"/>
    <w:qFormat/>
    <w:rsid w:val="00D778A6"/>
  </w:style>
  <w:style w:type="character" w:customStyle="1" w:styleId="WW8Num27z5">
    <w:name w:val="WW8Num27z5"/>
    <w:uiPriority w:val="99"/>
    <w:qFormat/>
    <w:rsid w:val="00D778A6"/>
  </w:style>
  <w:style w:type="character" w:customStyle="1" w:styleId="WW8Num27z6">
    <w:name w:val="WW8Num27z6"/>
    <w:uiPriority w:val="99"/>
    <w:qFormat/>
    <w:rsid w:val="00D778A6"/>
  </w:style>
  <w:style w:type="character" w:customStyle="1" w:styleId="WW8Num27z7">
    <w:name w:val="WW8Num27z7"/>
    <w:uiPriority w:val="99"/>
    <w:qFormat/>
    <w:rsid w:val="00D778A6"/>
  </w:style>
  <w:style w:type="character" w:customStyle="1" w:styleId="WW8Num27z8">
    <w:name w:val="WW8Num27z8"/>
    <w:uiPriority w:val="99"/>
    <w:qFormat/>
    <w:rsid w:val="00D778A6"/>
  </w:style>
  <w:style w:type="character" w:customStyle="1" w:styleId="WW8Num28z0">
    <w:name w:val="WW8Num28z0"/>
    <w:uiPriority w:val="99"/>
    <w:qFormat/>
    <w:rsid w:val="00D778A6"/>
  </w:style>
  <w:style w:type="character" w:customStyle="1" w:styleId="WW8Num28z1">
    <w:name w:val="WW8Num28z1"/>
    <w:uiPriority w:val="99"/>
    <w:qFormat/>
    <w:rsid w:val="00D778A6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D778A6"/>
  </w:style>
  <w:style w:type="character" w:customStyle="1" w:styleId="WW8Num28z3">
    <w:name w:val="WW8Num28z3"/>
    <w:uiPriority w:val="99"/>
    <w:qFormat/>
    <w:rsid w:val="00D778A6"/>
  </w:style>
  <w:style w:type="character" w:customStyle="1" w:styleId="WW8Num28z4">
    <w:name w:val="WW8Num28z4"/>
    <w:uiPriority w:val="99"/>
    <w:qFormat/>
    <w:rsid w:val="00D778A6"/>
  </w:style>
  <w:style w:type="character" w:customStyle="1" w:styleId="WW8Num28z5">
    <w:name w:val="WW8Num28z5"/>
    <w:uiPriority w:val="99"/>
    <w:qFormat/>
    <w:rsid w:val="00D778A6"/>
  </w:style>
  <w:style w:type="character" w:customStyle="1" w:styleId="WW8Num28z6">
    <w:name w:val="WW8Num28z6"/>
    <w:uiPriority w:val="99"/>
    <w:qFormat/>
    <w:rsid w:val="00D778A6"/>
  </w:style>
  <w:style w:type="character" w:customStyle="1" w:styleId="WW8Num28z7">
    <w:name w:val="WW8Num28z7"/>
    <w:uiPriority w:val="99"/>
    <w:qFormat/>
    <w:rsid w:val="00D778A6"/>
  </w:style>
  <w:style w:type="character" w:customStyle="1" w:styleId="WW8Num28z8">
    <w:name w:val="WW8Num28z8"/>
    <w:uiPriority w:val="99"/>
    <w:qFormat/>
    <w:rsid w:val="00D778A6"/>
  </w:style>
  <w:style w:type="character" w:customStyle="1" w:styleId="WW8Num29z0">
    <w:name w:val="WW8Num29z0"/>
    <w:uiPriority w:val="99"/>
    <w:qFormat/>
    <w:rsid w:val="00D778A6"/>
  </w:style>
  <w:style w:type="character" w:customStyle="1" w:styleId="WW8Num29z1">
    <w:name w:val="WW8Num29z1"/>
    <w:uiPriority w:val="99"/>
    <w:qFormat/>
    <w:rsid w:val="00D778A6"/>
  </w:style>
  <w:style w:type="character" w:customStyle="1" w:styleId="WW8Num29z2">
    <w:name w:val="WW8Num29z2"/>
    <w:uiPriority w:val="99"/>
    <w:qFormat/>
    <w:rsid w:val="00D778A6"/>
  </w:style>
  <w:style w:type="character" w:customStyle="1" w:styleId="WW8Num29z3">
    <w:name w:val="WW8Num29z3"/>
    <w:uiPriority w:val="99"/>
    <w:qFormat/>
    <w:rsid w:val="00D778A6"/>
  </w:style>
  <w:style w:type="character" w:customStyle="1" w:styleId="WW8Num29z4">
    <w:name w:val="WW8Num29z4"/>
    <w:uiPriority w:val="99"/>
    <w:qFormat/>
    <w:rsid w:val="00D778A6"/>
  </w:style>
  <w:style w:type="character" w:customStyle="1" w:styleId="WW8Num29z5">
    <w:name w:val="WW8Num29z5"/>
    <w:uiPriority w:val="99"/>
    <w:qFormat/>
    <w:rsid w:val="00D778A6"/>
  </w:style>
  <w:style w:type="character" w:customStyle="1" w:styleId="WW8Num29z6">
    <w:name w:val="WW8Num29z6"/>
    <w:uiPriority w:val="99"/>
    <w:qFormat/>
    <w:rsid w:val="00D778A6"/>
  </w:style>
  <w:style w:type="character" w:customStyle="1" w:styleId="WW8Num29z7">
    <w:name w:val="WW8Num29z7"/>
    <w:uiPriority w:val="99"/>
    <w:qFormat/>
    <w:rsid w:val="00D778A6"/>
  </w:style>
  <w:style w:type="character" w:customStyle="1" w:styleId="WW8Num29z8">
    <w:name w:val="WW8Num29z8"/>
    <w:uiPriority w:val="99"/>
    <w:qFormat/>
    <w:rsid w:val="00D778A6"/>
  </w:style>
  <w:style w:type="character" w:customStyle="1" w:styleId="WW8Num30z0">
    <w:name w:val="WW8Num30z0"/>
    <w:uiPriority w:val="99"/>
    <w:qFormat/>
    <w:rsid w:val="00D778A6"/>
    <w:rPr>
      <w:rFonts w:ascii="Wingdings" w:hAnsi="Wingdings"/>
    </w:rPr>
  </w:style>
  <w:style w:type="character" w:customStyle="1" w:styleId="WW8Num30z1">
    <w:name w:val="WW8Num30z1"/>
    <w:uiPriority w:val="99"/>
    <w:qFormat/>
    <w:rsid w:val="00D778A6"/>
    <w:rPr>
      <w:rFonts w:ascii="Courier New" w:hAnsi="Courier New"/>
    </w:rPr>
  </w:style>
  <w:style w:type="character" w:customStyle="1" w:styleId="WW8Num30z3">
    <w:name w:val="WW8Num30z3"/>
    <w:uiPriority w:val="99"/>
    <w:qFormat/>
    <w:rsid w:val="00D778A6"/>
    <w:rPr>
      <w:rFonts w:ascii="Symbol" w:hAnsi="Symbol"/>
    </w:rPr>
  </w:style>
  <w:style w:type="character" w:customStyle="1" w:styleId="WW8Num31z0">
    <w:name w:val="WW8Num31z0"/>
    <w:uiPriority w:val="99"/>
    <w:qFormat/>
    <w:rsid w:val="00D778A6"/>
    <w:rPr>
      <w:rFonts w:ascii="Wingdings" w:hAnsi="Wingdings"/>
    </w:rPr>
  </w:style>
  <w:style w:type="character" w:customStyle="1" w:styleId="WW8Num31z1">
    <w:name w:val="WW8Num31z1"/>
    <w:uiPriority w:val="99"/>
    <w:qFormat/>
    <w:rsid w:val="00D778A6"/>
    <w:rPr>
      <w:rFonts w:ascii="Courier New" w:hAnsi="Courier New"/>
    </w:rPr>
  </w:style>
  <w:style w:type="character" w:customStyle="1" w:styleId="WW8Num31z3">
    <w:name w:val="WW8Num31z3"/>
    <w:uiPriority w:val="99"/>
    <w:qFormat/>
    <w:rsid w:val="00D778A6"/>
    <w:rPr>
      <w:rFonts w:ascii="Symbol" w:hAnsi="Symbol"/>
    </w:rPr>
  </w:style>
  <w:style w:type="character" w:customStyle="1" w:styleId="WW8Num32z0">
    <w:name w:val="WW8Num32z0"/>
    <w:uiPriority w:val="99"/>
    <w:qFormat/>
    <w:rsid w:val="00D778A6"/>
  </w:style>
  <w:style w:type="character" w:customStyle="1" w:styleId="WW8Num32z1">
    <w:name w:val="WW8Num32z1"/>
    <w:uiPriority w:val="99"/>
    <w:qFormat/>
    <w:rsid w:val="00D778A6"/>
    <w:rPr>
      <w:rFonts w:ascii="Courier New" w:hAnsi="Courier New"/>
    </w:rPr>
  </w:style>
  <w:style w:type="character" w:customStyle="1" w:styleId="WW8Num32z2">
    <w:name w:val="WW8Num32z2"/>
    <w:uiPriority w:val="99"/>
    <w:qFormat/>
    <w:rsid w:val="00D778A6"/>
    <w:rPr>
      <w:rFonts w:ascii="Wingdings" w:hAnsi="Wingdings"/>
    </w:rPr>
  </w:style>
  <w:style w:type="character" w:customStyle="1" w:styleId="WW8Num32z3">
    <w:name w:val="WW8Num32z3"/>
    <w:uiPriority w:val="99"/>
    <w:qFormat/>
    <w:rsid w:val="00D778A6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D778A6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D778A6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D778A6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D778A6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D778A6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D778A6"/>
    <w:rPr>
      <w:rFonts w:cs="Times New Roman"/>
    </w:rPr>
  </w:style>
  <w:style w:type="character" w:customStyle="1" w:styleId="WW8Num2z3">
    <w:name w:val="WW8Num2z3"/>
    <w:uiPriority w:val="99"/>
    <w:qFormat/>
    <w:rsid w:val="00D778A6"/>
  </w:style>
  <w:style w:type="character" w:customStyle="1" w:styleId="WW8Num2z4">
    <w:name w:val="WW8Num2z4"/>
    <w:uiPriority w:val="99"/>
    <w:qFormat/>
    <w:rsid w:val="00D778A6"/>
  </w:style>
  <w:style w:type="character" w:customStyle="1" w:styleId="WW8Num2z5">
    <w:name w:val="WW8Num2z5"/>
    <w:uiPriority w:val="99"/>
    <w:qFormat/>
    <w:rsid w:val="00D778A6"/>
  </w:style>
  <w:style w:type="character" w:customStyle="1" w:styleId="WW8Num2z6">
    <w:name w:val="WW8Num2z6"/>
    <w:uiPriority w:val="99"/>
    <w:qFormat/>
    <w:rsid w:val="00D778A6"/>
  </w:style>
  <w:style w:type="character" w:customStyle="1" w:styleId="WW8Num2z7">
    <w:name w:val="WW8Num2z7"/>
    <w:uiPriority w:val="99"/>
    <w:qFormat/>
    <w:rsid w:val="00D778A6"/>
  </w:style>
  <w:style w:type="character" w:customStyle="1" w:styleId="WW8Num2z8">
    <w:name w:val="WW8Num2z8"/>
    <w:uiPriority w:val="99"/>
    <w:qFormat/>
    <w:rsid w:val="00D778A6"/>
  </w:style>
  <w:style w:type="character" w:customStyle="1" w:styleId="WW8Num3z4">
    <w:name w:val="WW8Num3z4"/>
    <w:uiPriority w:val="99"/>
    <w:qFormat/>
    <w:rsid w:val="00D778A6"/>
  </w:style>
  <w:style w:type="character" w:customStyle="1" w:styleId="WW8Num3z5">
    <w:name w:val="WW8Num3z5"/>
    <w:uiPriority w:val="99"/>
    <w:qFormat/>
    <w:rsid w:val="00D778A6"/>
  </w:style>
  <w:style w:type="character" w:customStyle="1" w:styleId="WW8Num3z6">
    <w:name w:val="WW8Num3z6"/>
    <w:uiPriority w:val="99"/>
    <w:qFormat/>
    <w:rsid w:val="00D778A6"/>
  </w:style>
  <w:style w:type="character" w:customStyle="1" w:styleId="WW8Num3z7">
    <w:name w:val="WW8Num3z7"/>
    <w:uiPriority w:val="99"/>
    <w:qFormat/>
    <w:rsid w:val="00D778A6"/>
  </w:style>
  <w:style w:type="character" w:customStyle="1" w:styleId="WW8Num3z8">
    <w:name w:val="WW8Num3z8"/>
    <w:uiPriority w:val="99"/>
    <w:qFormat/>
    <w:rsid w:val="00D778A6"/>
  </w:style>
  <w:style w:type="paragraph" w:customStyle="1" w:styleId="LO-Normal">
    <w:name w:val="LO-Normal"/>
    <w:uiPriority w:val="99"/>
    <w:qFormat/>
    <w:rsid w:val="00D778A6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D778A6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D778A6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D778A6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D778A6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D778A6"/>
    <w:rPr>
      <w:color w:val="666666"/>
    </w:rPr>
  </w:style>
  <w:style w:type="character" w:customStyle="1" w:styleId="FontStyle95">
    <w:name w:val="Font Style95"/>
    <w:uiPriority w:val="99"/>
    <w:qFormat/>
    <w:rsid w:val="00D778A6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D778A6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D778A6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D778A6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D778A6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D778A6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D778A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D778A6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D778A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D778A6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D778A6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D778A6"/>
    <w:rPr>
      <w:rFonts w:cs="Times New Roman"/>
    </w:rPr>
  </w:style>
  <w:style w:type="paragraph" w:customStyle="1" w:styleId="biblio">
    <w:name w:val="biblio"/>
    <w:basedOn w:val="a2"/>
    <w:uiPriority w:val="99"/>
    <w:qFormat/>
    <w:rsid w:val="00D778A6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D778A6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D778A6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D778A6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D778A6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D778A6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D778A6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D778A6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D778A6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D778A6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D778A6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D778A6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D778A6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D778A6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D778A6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D778A6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D778A6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D778A6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D778A6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D778A6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D778A6"/>
  </w:style>
  <w:style w:type="character" w:customStyle="1" w:styleId="texttext1">
    <w:name w:val="texttext1"/>
    <w:uiPriority w:val="99"/>
    <w:qFormat/>
    <w:rsid w:val="00D778A6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D778A6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D778A6"/>
    <w:rPr>
      <w:rFonts w:ascii="Times New Roman" w:hAnsi="Times New Roman"/>
    </w:rPr>
  </w:style>
  <w:style w:type="character" w:customStyle="1" w:styleId="textbf">
    <w:name w:val="textbf"/>
    <w:uiPriority w:val="99"/>
    <w:qFormat/>
    <w:rsid w:val="00D778A6"/>
  </w:style>
  <w:style w:type="character" w:customStyle="1" w:styleId="textit">
    <w:name w:val="textit"/>
    <w:uiPriority w:val="99"/>
    <w:qFormat/>
    <w:rsid w:val="00D778A6"/>
  </w:style>
  <w:style w:type="character" w:customStyle="1" w:styleId="textdoc1">
    <w:name w:val="textdoc1"/>
    <w:uiPriority w:val="99"/>
    <w:qFormat/>
    <w:rsid w:val="00D778A6"/>
  </w:style>
  <w:style w:type="paragraph" w:customStyle="1" w:styleId="textdoc">
    <w:name w:val="textdoc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D778A6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D778A6"/>
  </w:style>
  <w:style w:type="paragraph" w:customStyle="1" w:styleId="normalrus">
    <w:name w:val="normalrus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D778A6"/>
  </w:style>
  <w:style w:type="character" w:customStyle="1" w:styleId="num0">
    <w:name w:val="num0"/>
    <w:uiPriority w:val="99"/>
    <w:qFormat/>
    <w:rsid w:val="00D778A6"/>
  </w:style>
  <w:style w:type="paragraph" w:customStyle="1" w:styleId="Style27">
    <w:name w:val="Style27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D778A6"/>
  </w:style>
  <w:style w:type="character" w:customStyle="1" w:styleId="style80">
    <w:name w:val="style8"/>
    <w:uiPriority w:val="99"/>
    <w:qFormat/>
    <w:rsid w:val="00D778A6"/>
  </w:style>
  <w:style w:type="paragraph" w:customStyle="1" w:styleId="ptx2">
    <w:name w:val="ptx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D778A6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D778A6"/>
    <w:rPr>
      <w:b/>
    </w:rPr>
  </w:style>
  <w:style w:type="character" w:customStyle="1" w:styleId="ListLabel1">
    <w:name w:val="ListLabel 1"/>
    <w:uiPriority w:val="99"/>
    <w:qFormat/>
    <w:rsid w:val="00D778A6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D778A6"/>
  </w:style>
  <w:style w:type="character" w:customStyle="1" w:styleId="ListLabel3">
    <w:name w:val="ListLabel 3"/>
    <w:uiPriority w:val="99"/>
    <w:qFormat/>
    <w:rsid w:val="00D778A6"/>
    <w:rPr>
      <w:b/>
    </w:rPr>
  </w:style>
  <w:style w:type="character" w:customStyle="1" w:styleId="ListLabel4">
    <w:name w:val="ListLabel 4"/>
    <w:uiPriority w:val="99"/>
    <w:qFormat/>
    <w:rsid w:val="00D778A6"/>
  </w:style>
  <w:style w:type="character" w:customStyle="1" w:styleId="ListLabel5">
    <w:name w:val="ListLabel 5"/>
    <w:uiPriority w:val="99"/>
    <w:qFormat/>
    <w:rsid w:val="00D778A6"/>
    <w:rPr>
      <w:color w:val="00000A"/>
    </w:rPr>
  </w:style>
  <w:style w:type="character" w:customStyle="1" w:styleId="ListLabel6">
    <w:name w:val="ListLabel 6"/>
    <w:uiPriority w:val="99"/>
    <w:qFormat/>
    <w:rsid w:val="00D778A6"/>
    <w:rPr>
      <w:sz w:val="20"/>
    </w:rPr>
  </w:style>
  <w:style w:type="character" w:customStyle="1" w:styleId="2ff9">
    <w:name w:val="Название Знак2"/>
    <w:uiPriority w:val="99"/>
    <w:qFormat/>
    <w:locked/>
    <w:rsid w:val="00D778A6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D778A6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D778A6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D778A6"/>
    <w:rPr>
      <w:sz w:val="24"/>
    </w:rPr>
  </w:style>
  <w:style w:type="character" w:customStyle="1" w:styleId="2ffc">
    <w:name w:val="Текст выноски Знак2"/>
    <w:uiPriority w:val="99"/>
    <w:qFormat/>
    <w:locked/>
    <w:rsid w:val="00D778A6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D778A6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D778A6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D77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D778A6"/>
  </w:style>
  <w:style w:type="character" w:customStyle="1" w:styleId="ft1846">
    <w:name w:val="ft1846"/>
    <w:uiPriority w:val="99"/>
    <w:qFormat/>
    <w:rsid w:val="00D778A6"/>
  </w:style>
  <w:style w:type="character" w:customStyle="1" w:styleId="ft1850">
    <w:name w:val="ft1850"/>
    <w:uiPriority w:val="99"/>
    <w:qFormat/>
    <w:rsid w:val="00D778A6"/>
  </w:style>
  <w:style w:type="character" w:customStyle="1" w:styleId="ft1994">
    <w:name w:val="ft1994"/>
    <w:uiPriority w:val="99"/>
    <w:qFormat/>
    <w:rsid w:val="00D778A6"/>
  </w:style>
  <w:style w:type="character" w:customStyle="1" w:styleId="ft2006">
    <w:name w:val="ft2006"/>
    <w:uiPriority w:val="99"/>
    <w:qFormat/>
    <w:rsid w:val="00D778A6"/>
  </w:style>
  <w:style w:type="character" w:customStyle="1" w:styleId="ft2181">
    <w:name w:val="ft2181"/>
    <w:uiPriority w:val="99"/>
    <w:qFormat/>
    <w:rsid w:val="00D778A6"/>
  </w:style>
  <w:style w:type="character" w:customStyle="1" w:styleId="ft2193">
    <w:name w:val="ft2193"/>
    <w:uiPriority w:val="99"/>
    <w:qFormat/>
    <w:rsid w:val="00D778A6"/>
  </w:style>
  <w:style w:type="character" w:customStyle="1" w:styleId="ft2205">
    <w:name w:val="ft2205"/>
    <w:uiPriority w:val="99"/>
    <w:qFormat/>
    <w:rsid w:val="00D778A6"/>
  </w:style>
  <w:style w:type="character" w:customStyle="1" w:styleId="ft2213">
    <w:name w:val="ft2213"/>
    <w:uiPriority w:val="99"/>
    <w:qFormat/>
    <w:rsid w:val="00D778A6"/>
  </w:style>
  <w:style w:type="character" w:customStyle="1" w:styleId="editsection">
    <w:name w:val="editsection"/>
    <w:uiPriority w:val="99"/>
    <w:qFormat/>
    <w:rsid w:val="00D778A6"/>
  </w:style>
  <w:style w:type="paragraph" w:customStyle="1" w:styleId="-10-11">
    <w:name w:val="А-10-11"/>
    <w:basedOn w:val="a2"/>
    <w:uiPriority w:val="99"/>
    <w:qFormat/>
    <w:rsid w:val="00D778A6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D778A6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D778A6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D778A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D778A6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D778A6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D778A6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D778A6"/>
  </w:style>
  <w:style w:type="character" w:customStyle="1" w:styleId="1113">
    <w:name w:val="Сильное выделение111"/>
    <w:uiPriority w:val="99"/>
    <w:qFormat/>
    <w:rsid w:val="00D778A6"/>
    <w:rPr>
      <w:b/>
    </w:rPr>
  </w:style>
  <w:style w:type="paragraph" w:customStyle="1" w:styleId="HTML1a">
    <w:name w:val="Стандартный HTML1"/>
    <w:basedOn w:val="a2"/>
    <w:uiPriority w:val="99"/>
    <w:qFormat/>
    <w:rsid w:val="00D77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D778A6"/>
  </w:style>
  <w:style w:type="character" w:customStyle="1" w:styleId="reference-text">
    <w:name w:val="reference-text"/>
    <w:uiPriority w:val="99"/>
    <w:qFormat/>
    <w:rsid w:val="00D778A6"/>
  </w:style>
  <w:style w:type="paragraph" w:customStyle="1" w:styleId="snip1">
    <w:name w:val="snip1"/>
    <w:basedOn w:val="a2"/>
    <w:uiPriority w:val="99"/>
    <w:qFormat/>
    <w:rsid w:val="00D778A6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D778A6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D778A6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D778A6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D778A6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D778A6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D778A6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D778A6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D778A6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D778A6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D778A6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D778A6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D778A6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D778A6"/>
    <w:rPr>
      <w:b/>
      <w:sz w:val="28"/>
    </w:rPr>
  </w:style>
  <w:style w:type="character" w:customStyle="1" w:styleId="4120">
    <w:name w:val="Знак Знак412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D778A6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D778A6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D778A6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D778A6"/>
    <w:rPr>
      <w:sz w:val="24"/>
    </w:rPr>
  </w:style>
  <w:style w:type="character" w:customStyle="1" w:styleId="5120">
    <w:name w:val="Знак Знак512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D778A6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D778A6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D778A6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D778A6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D778A6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D778A6"/>
    <w:rPr>
      <w:sz w:val="16"/>
    </w:rPr>
  </w:style>
  <w:style w:type="character" w:customStyle="1" w:styleId="502">
    <w:name w:val="Знак Знак502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D778A6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D778A6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D778A6"/>
    <w:rPr>
      <w:sz w:val="24"/>
      <w:lang w:val="ru-RU" w:eastAsia="ru-RU"/>
    </w:rPr>
  </w:style>
  <w:style w:type="character" w:customStyle="1" w:styleId="5210">
    <w:name w:val="Знак5 Знак21"/>
    <w:uiPriority w:val="99"/>
    <w:rsid w:val="00D778A6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D778A6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D778A6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D778A6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D778A6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D778A6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D778A6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D778A6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D778A6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D778A6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D778A6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D778A6"/>
    <w:rPr>
      <w:b/>
      <w:sz w:val="28"/>
    </w:rPr>
  </w:style>
  <w:style w:type="character" w:customStyle="1" w:styleId="4130">
    <w:name w:val="Знак Знак413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D778A6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D778A6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D778A6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D778A6"/>
    <w:rPr>
      <w:sz w:val="24"/>
    </w:rPr>
  </w:style>
  <w:style w:type="character" w:customStyle="1" w:styleId="513">
    <w:name w:val="Знак Знак513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D778A6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D778A6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D778A6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D778A6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D778A6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D778A6"/>
    <w:rPr>
      <w:sz w:val="16"/>
    </w:rPr>
  </w:style>
  <w:style w:type="character" w:customStyle="1" w:styleId="503">
    <w:name w:val="Знак Знак503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D778A6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D778A6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D778A6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D778A6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D778A6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D778A6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D778A6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D778A6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D778A6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D778A6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D778A6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D778A6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D778A6"/>
    <w:rPr>
      <w:b/>
      <w:sz w:val="28"/>
    </w:rPr>
  </w:style>
  <w:style w:type="character" w:customStyle="1" w:styleId="4140">
    <w:name w:val="Знак Знак414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D778A6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D778A6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D778A6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D778A6"/>
    <w:rPr>
      <w:sz w:val="24"/>
    </w:rPr>
  </w:style>
  <w:style w:type="character" w:customStyle="1" w:styleId="514">
    <w:name w:val="Знак Знак514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D778A6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D778A6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D778A6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D778A6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D778A6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D778A6"/>
    <w:rPr>
      <w:sz w:val="16"/>
    </w:rPr>
  </w:style>
  <w:style w:type="character" w:customStyle="1" w:styleId="504">
    <w:name w:val="Знак Знак504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D778A6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D778A6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D778A6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D778A6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D778A6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D778A6"/>
    <w:rPr>
      <w:sz w:val="24"/>
    </w:rPr>
  </w:style>
  <w:style w:type="character" w:customStyle="1" w:styleId="77">
    <w:name w:val="Знак Знак77"/>
    <w:uiPriority w:val="99"/>
    <w:qFormat/>
    <w:rsid w:val="00D778A6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D778A6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D778A6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D778A6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D778A6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D778A6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D778A6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D778A6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D778A6"/>
    <w:rPr>
      <w:b/>
      <w:sz w:val="28"/>
    </w:rPr>
  </w:style>
  <w:style w:type="character" w:customStyle="1" w:styleId="415">
    <w:name w:val="Знак Знак415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D778A6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D778A6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D778A6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D778A6"/>
    <w:rPr>
      <w:sz w:val="24"/>
    </w:rPr>
  </w:style>
  <w:style w:type="character" w:customStyle="1" w:styleId="515">
    <w:name w:val="Знак Знак515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D778A6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D778A6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D778A6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D778A6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D778A6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D778A6"/>
    <w:rPr>
      <w:sz w:val="16"/>
    </w:rPr>
  </w:style>
  <w:style w:type="character" w:customStyle="1" w:styleId="505">
    <w:name w:val="Знак Знак505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D778A6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D778A6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D778A6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D778A6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D778A6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D778A6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D778A6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D778A6"/>
    <w:rPr>
      <w:sz w:val="24"/>
    </w:rPr>
  </w:style>
  <w:style w:type="character" w:customStyle="1" w:styleId="780">
    <w:name w:val="Знак Знак78"/>
    <w:uiPriority w:val="99"/>
    <w:qFormat/>
    <w:rsid w:val="00D778A6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D778A6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D778A6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D778A6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D778A6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D778A6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D778A6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D778A6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D778A6"/>
    <w:rPr>
      <w:b/>
      <w:sz w:val="28"/>
    </w:rPr>
  </w:style>
  <w:style w:type="character" w:customStyle="1" w:styleId="416">
    <w:name w:val="Знак Знак416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D778A6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D778A6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D778A6"/>
    <w:rPr>
      <w:sz w:val="24"/>
    </w:rPr>
  </w:style>
  <w:style w:type="character" w:customStyle="1" w:styleId="516">
    <w:name w:val="Знак Знак516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D778A6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D778A6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D778A6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D778A6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D778A6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D778A6"/>
    <w:rPr>
      <w:sz w:val="16"/>
    </w:rPr>
  </w:style>
  <w:style w:type="character" w:customStyle="1" w:styleId="506">
    <w:name w:val="Знак Знак506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D778A6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D778A6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D778A6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D778A6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D778A6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D778A6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D778A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D778A6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D778A6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D778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D778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D778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D778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D778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D778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D778A6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D778A6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D778A6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D778A6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D778A6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D778A6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D778A6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D778A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D778A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D778A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D778A6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D778A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D778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D778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D778A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D778A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D778A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D778A6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D778A6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D778A6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D778A6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D778A6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D778A6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D778A6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D778A6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D778A6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D778A6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D778A6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D778A6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D778A6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D778A6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D778A6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D778A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D778A6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D778A6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D778A6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D778A6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D778A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D778A6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D778A6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D778A6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D778A6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D778A6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D778A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D778A6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D778A6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D778A6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D778A6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D778A6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D778A6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D778A6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D778A6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D778A6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D778A6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D778A6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D778A6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D778A6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D778A6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D778A6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D778A6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D778A6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D778A6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D778A6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D778A6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D778A6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D778A6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D778A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D778A6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D778A6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D778A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D778A6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D778A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D778A6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D778A6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D778A6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D778A6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D778A6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D778A6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D778A6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D778A6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D778A6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D778A6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D778A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D778A6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D778A6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D778A6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D778A6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D778A6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D778A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D778A6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D778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D778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D778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D778A6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D778A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D778A6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D778A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D778A6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D778A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D778A6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D778A6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D778A6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D778A6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D778A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D778A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D778A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D778A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D778A6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D778A6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D778A6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D778A6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D778A6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D778A6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D778A6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D778A6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D778A6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D778A6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D778A6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D778A6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D778A6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D778A6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D778A6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D778A6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D778A6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D778A6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D778A6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D778A6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D778A6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D778A6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D778A6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D778A6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D778A6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D778A6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D778A6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D778A6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D778A6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D778A6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D778A6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D778A6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D778A6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D778A6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D778A6"/>
    <w:rPr>
      <w:sz w:val="22"/>
    </w:rPr>
  </w:style>
  <w:style w:type="character" w:customStyle="1" w:styleId="useremail">
    <w:name w:val="useremail"/>
    <w:uiPriority w:val="99"/>
    <w:qFormat/>
    <w:rsid w:val="00D778A6"/>
    <w:rPr>
      <w:b/>
      <w:color w:val="555555"/>
    </w:rPr>
  </w:style>
  <w:style w:type="character" w:customStyle="1" w:styleId="sel1">
    <w:name w:val="sel1"/>
    <w:basedOn w:val="a3"/>
    <w:uiPriority w:val="99"/>
    <w:qFormat/>
    <w:rsid w:val="00D778A6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D778A6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D778A6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D778A6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D778A6"/>
    <w:rPr>
      <w:rFonts w:cs="Times New Roman"/>
    </w:rPr>
  </w:style>
  <w:style w:type="character" w:customStyle="1" w:styleId="at3">
    <w:name w:val="at3"/>
    <w:basedOn w:val="a3"/>
    <w:uiPriority w:val="99"/>
    <w:qFormat/>
    <w:rsid w:val="00D778A6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D778A6"/>
    <w:rPr>
      <w:rFonts w:cs="Times New Roman"/>
    </w:rPr>
  </w:style>
  <w:style w:type="character" w:customStyle="1" w:styleId="tooltipextranews">
    <w:name w:val="tooltip_extranews"/>
    <w:uiPriority w:val="99"/>
    <w:qFormat/>
    <w:rsid w:val="00D778A6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D778A6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D778A6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D778A6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D778A6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D778A6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D778A6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D778A6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D778A6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D778A6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D778A6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D778A6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D778A6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D778A6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D778A6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D778A6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D778A6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D778A6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D778A6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D778A6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D778A6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D778A6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D778A6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D778A6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D778A6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D778A6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D778A6"/>
  </w:style>
  <w:style w:type="character" w:customStyle="1" w:styleId="WW-Absatz-Standardschriftart">
    <w:name w:val="WW-Absatz-Standardschriftart"/>
    <w:uiPriority w:val="99"/>
    <w:qFormat/>
    <w:rsid w:val="00D778A6"/>
  </w:style>
  <w:style w:type="character" w:customStyle="1" w:styleId="FontStyle150">
    <w:name w:val="Font Style15"/>
    <w:basedOn w:val="1fff5"/>
    <w:uiPriority w:val="99"/>
    <w:qFormat/>
    <w:rsid w:val="00D778A6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D778A6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D778A6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D778A6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D778A6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D778A6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D778A6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D778A6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D778A6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D778A6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D778A6"/>
    <w:rPr>
      <w:rFonts w:cs="Times New Roman"/>
    </w:rPr>
  </w:style>
  <w:style w:type="character" w:customStyle="1" w:styleId="mr1">
    <w:name w:val="mr1"/>
    <w:basedOn w:val="a3"/>
    <w:uiPriority w:val="99"/>
    <w:qFormat/>
    <w:rsid w:val="00D778A6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D778A6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D778A6"/>
    <w:rPr>
      <w:rFonts w:cs="Times New Roman"/>
    </w:rPr>
  </w:style>
  <w:style w:type="character" w:customStyle="1" w:styleId="bod1">
    <w:name w:val="bod1"/>
    <w:basedOn w:val="a3"/>
    <w:uiPriority w:val="99"/>
    <w:qFormat/>
    <w:rsid w:val="00D778A6"/>
    <w:rPr>
      <w:rFonts w:cs="Times New Roman"/>
    </w:rPr>
  </w:style>
  <w:style w:type="paragraph" w:customStyle="1" w:styleId="911">
    <w:name w:val="Знак91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D778A6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D778A6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D778A6"/>
  </w:style>
  <w:style w:type="character" w:customStyle="1" w:styleId="contextualspellingandgrammarerror">
    <w:name w:val="contextualspellingandgrammarerror"/>
    <w:uiPriority w:val="99"/>
    <w:qFormat/>
    <w:rsid w:val="00D778A6"/>
  </w:style>
  <w:style w:type="character" w:customStyle="1" w:styleId="normaltextrun1">
    <w:name w:val="normaltextrun1"/>
    <w:uiPriority w:val="99"/>
    <w:qFormat/>
    <w:rsid w:val="00D778A6"/>
  </w:style>
  <w:style w:type="character" w:customStyle="1" w:styleId="eop">
    <w:name w:val="eop"/>
    <w:uiPriority w:val="99"/>
    <w:qFormat/>
    <w:rsid w:val="00D778A6"/>
  </w:style>
  <w:style w:type="character" w:customStyle="1" w:styleId="NormalWebChar">
    <w:name w:val="Normal (Web) Char"/>
    <w:uiPriority w:val="99"/>
    <w:qFormat/>
    <w:locked/>
    <w:rsid w:val="00D778A6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D778A6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D778A6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D778A6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D778A6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D778A6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D778A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D778A6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D778A6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D778A6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D778A6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D778A6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D778A6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D778A6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D778A6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D778A6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D778A6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D778A6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D778A6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D778A6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D778A6"/>
    <w:rPr>
      <w:b/>
      <w:sz w:val="28"/>
    </w:rPr>
  </w:style>
  <w:style w:type="character" w:customStyle="1" w:styleId="86">
    <w:name w:val="Знак Знак86"/>
    <w:uiPriority w:val="99"/>
    <w:rsid w:val="00D778A6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D778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D778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D778A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D778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D778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D778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D778A6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D778A6"/>
  </w:style>
  <w:style w:type="character" w:customStyle="1" w:styleId="2310">
    <w:name w:val="Знак Знак23 Знак1"/>
    <w:uiPriority w:val="99"/>
    <w:locked/>
    <w:rsid w:val="00D778A6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D778A6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D778A6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D778A6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D778A6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D778A6"/>
    <w:rPr>
      <w:sz w:val="24"/>
    </w:rPr>
  </w:style>
  <w:style w:type="character" w:customStyle="1" w:styleId="518">
    <w:name w:val="Знак Знак518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D778A6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D778A6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D778A6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D778A6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D778A6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D778A6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D778A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D778A6"/>
    <w:rPr>
      <w:sz w:val="16"/>
    </w:rPr>
  </w:style>
  <w:style w:type="character" w:customStyle="1" w:styleId="508">
    <w:name w:val="Знак Знак508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D778A6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D778A6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D778A6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D778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D778A6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D778A6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D778A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D778A6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D778A6"/>
    <w:rPr>
      <w:color w:val="808080"/>
    </w:rPr>
  </w:style>
  <w:style w:type="character" w:customStyle="1" w:styleId="552">
    <w:name w:val="Знак Знак552"/>
    <w:uiPriority w:val="99"/>
    <w:qFormat/>
    <w:locked/>
    <w:rsid w:val="00D778A6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D778A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D778A6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D778A6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D778A6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D778A6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D778A6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D778A6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D778A6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D778A6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D778A6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D778A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D778A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D778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D778A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D778A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D778A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D778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D778A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D778A6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D778A6"/>
    <w:rPr>
      <w:b/>
      <w:sz w:val="28"/>
    </w:rPr>
  </w:style>
  <w:style w:type="character" w:customStyle="1" w:styleId="702">
    <w:name w:val="Знак Знак702"/>
    <w:uiPriority w:val="99"/>
    <w:qFormat/>
    <w:rsid w:val="00D778A6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D778A6"/>
    <w:rPr>
      <w:b/>
      <w:sz w:val="28"/>
    </w:rPr>
  </w:style>
  <w:style w:type="character" w:customStyle="1" w:styleId="682">
    <w:name w:val="Знак Знак682"/>
    <w:uiPriority w:val="99"/>
    <w:qFormat/>
    <w:rsid w:val="00D778A6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D778A6"/>
    <w:rPr>
      <w:b/>
    </w:rPr>
  </w:style>
  <w:style w:type="paragraph" w:customStyle="1" w:styleId="HTML21">
    <w:name w:val="Стандартный HTML2"/>
    <w:basedOn w:val="a2"/>
    <w:uiPriority w:val="99"/>
    <w:qFormat/>
    <w:rsid w:val="00D77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D778A6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D778A6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D778A6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D778A6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D778A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D778A6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D778A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D778A6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D778A6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D778A6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D778A6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D778A6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D778A6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D778A6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D778A6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D778A6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D778A6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D778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D778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D778A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D778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D778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D778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D778A6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D778A6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D778A6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D7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D778A6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D778A6"/>
    <w:rPr>
      <w:sz w:val="24"/>
    </w:rPr>
  </w:style>
  <w:style w:type="character" w:customStyle="1" w:styleId="5170">
    <w:name w:val="Знак Знак517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D778A6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D778A6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D778A6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D778A6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D778A6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D778A6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D778A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D778A6"/>
    <w:rPr>
      <w:sz w:val="16"/>
    </w:rPr>
  </w:style>
  <w:style w:type="character" w:customStyle="1" w:styleId="507">
    <w:name w:val="Знак Знак507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D778A6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D778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D778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D778A6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D778A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D778A6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D778A6"/>
    <w:rPr>
      <w:color w:val="808080"/>
    </w:rPr>
  </w:style>
  <w:style w:type="character" w:customStyle="1" w:styleId="5510">
    <w:name w:val="Знак Знак551"/>
    <w:uiPriority w:val="99"/>
    <w:qFormat/>
    <w:locked/>
    <w:rsid w:val="00D778A6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D778A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D778A6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D778A6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D778A6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D778A6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D778A6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D778A6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D778A6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D778A6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D778A6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D778A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D778A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D778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D778A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D778A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D778A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D778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D778A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D778A6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D778A6"/>
    <w:rPr>
      <w:b/>
      <w:sz w:val="28"/>
    </w:rPr>
  </w:style>
  <w:style w:type="character" w:customStyle="1" w:styleId="701">
    <w:name w:val="Знак Знак701"/>
    <w:uiPriority w:val="99"/>
    <w:qFormat/>
    <w:rsid w:val="00D778A6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D778A6"/>
    <w:rPr>
      <w:b/>
      <w:sz w:val="28"/>
    </w:rPr>
  </w:style>
  <w:style w:type="character" w:customStyle="1" w:styleId="6810">
    <w:name w:val="Знак Знак681"/>
    <w:uiPriority w:val="99"/>
    <w:qFormat/>
    <w:rsid w:val="00D778A6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D778A6"/>
    <w:rPr>
      <w:b/>
    </w:rPr>
  </w:style>
  <w:style w:type="paragraph" w:customStyle="1" w:styleId="HTML31">
    <w:name w:val="Стандартный HTML3"/>
    <w:basedOn w:val="a2"/>
    <w:uiPriority w:val="99"/>
    <w:qFormat/>
    <w:rsid w:val="00D77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D778A6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D778A6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D778A6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D778A6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D778A6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D778A6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D778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D778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D778A6"/>
    <w:rPr>
      <w:b/>
    </w:rPr>
  </w:style>
  <w:style w:type="character" w:customStyle="1" w:styleId="1115">
    <w:name w:val="Слабая ссылка111"/>
    <w:uiPriority w:val="99"/>
    <w:qFormat/>
    <w:rsid w:val="00D778A6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D778A6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D778A6"/>
    <w:rPr>
      <w:b/>
      <w:smallCaps/>
      <w:spacing w:val="5"/>
    </w:rPr>
  </w:style>
  <w:style w:type="character" w:customStyle="1" w:styleId="3ff9">
    <w:name w:val="Замещающий текст3"/>
    <w:uiPriority w:val="99"/>
    <w:rsid w:val="00D778A6"/>
    <w:rPr>
      <w:color w:val="808080"/>
    </w:rPr>
  </w:style>
  <w:style w:type="character" w:customStyle="1" w:styleId="1260">
    <w:name w:val="Знак1 Знак Знак26"/>
    <w:uiPriority w:val="99"/>
    <w:locked/>
    <w:rsid w:val="00D778A6"/>
    <w:rPr>
      <w:sz w:val="24"/>
    </w:rPr>
  </w:style>
  <w:style w:type="character" w:customStyle="1" w:styleId="1272">
    <w:name w:val="Знак1 Знак Знак27"/>
    <w:uiPriority w:val="99"/>
    <w:locked/>
    <w:rsid w:val="00D778A6"/>
    <w:rPr>
      <w:sz w:val="24"/>
    </w:rPr>
  </w:style>
  <w:style w:type="character" w:customStyle="1" w:styleId="7d">
    <w:name w:val="Без интервала Знак7"/>
    <w:uiPriority w:val="99"/>
    <w:locked/>
    <w:rsid w:val="00D778A6"/>
    <w:rPr>
      <w:sz w:val="24"/>
      <w:lang w:eastAsia="en-US"/>
    </w:rPr>
  </w:style>
  <w:style w:type="character" w:customStyle="1" w:styleId="393">
    <w:name w:val="Знак Знак393"/>
    <w:uiPriority w:val="99"/>
    <w:rsid w:val="00D778A6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D778A6"/>
    <w:rPr>
      <w:b/>
      <w:sz w:val="28"/>
    </w:rPr>
  </w:style>
  <w:style w:type="character" w:customStyle="1" w:styleId="373">
    <w:name w:val="Знак Знак373"/>
    <w:uiPriority w:val="99"/>
    <w:rsid w:val="00D778A6"/>
    <w:rPr>
      <w:b/>
      <w:i/>
      <w:sz w:val="26"/>
    </w:rPr>
  </w:style>
  <w:style w:type="character" w:customStyle="1" w:styleId="363">
    <w:name w:val="Знак Знак363"/>
    <w:uiPriority w:val="99"/>
    <w:rsid w:val="00D778A6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D778A6"/>
    <w:rPr>
      <w:sz w:val="24"/>
      <w:lang w:val="ru-RU" w:eastAsia="ru-RU"/>
    </w:rPr>
  </w:style>
  <w:style w:type="character" w:customStyle="1" w:styleId="3430">
    <w:name w:val="Знак Знак343"/>
    <w:uiPriority w:val="99"/>
    <w:rsid w:val="00D778A6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D778A6"/>
    <w:rPr>
      <w:sz w:val="16"/>
    </w:rPr>
  </w:style>
  <w:style w:type="character" w:customStyle="1" w:styleId="Heading122">
    <w:name w:val="Heading 12 Знак Знак2"/>
    <w:uiPriority w:val="99"/>
    <w:qFormat/>
    <w:rsid w:val="00D778A6"/>
    <w:rPr>
      <w:rFonts w:ascii="Courier New" w:hAnsi="Courier New"/>
    </w:rPr>
  </w:style>
  <w:style w:type="character" w:customStyle="1" w:styleId="3140">
    <w:name w:val="Знак Знак314"/>
    <w:uiPriority w:val="99"/>
    <w:rsid w:val="00D778A6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D778A6"/>
    <w:rPr>
      <w:sz w:val="24"/>
    </w:rPr>
  </w:style>
  <w:style w:type="character" w:customStyle="1" w:styleId="293">
    <w:name w:val="Знак Знак293"/>
    <w:uiPriority w:val="99"/>
    <w:rsid w:val="00D778A6"/>
    <w:rPr>
      <w:sz w:val="24"/>
    </w:rPr>
  </w:style>
  <w:style w:type="character" w:customStyle="1" w:styleId="7130">
    <w:name w:val="Знак Знак713"/>
    <w:uiPriority w:val="99"/>
    <w:rsid w:val="00D778A6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D778A6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D778A6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D778A6"/>
    <w:rPr>
      <w:rFonts w:ascii="Tahoma" w:hAnsi="Tahoma"/>
    </w:rPr>
  </w:style>
  <w:style w:type="character" w:customStyle="1" w:styleId="273">
    <w:name w:val="Знак Знак273"/>
    <w:uiPriority w:val="99"/>
    <w:qFormat/>
    <w:rsid w:val="00D778A6"/>
    <w:rPr>
      <w:sz w:val="24"/>
    </w:rPr>
  </w:style>
  <w:style w:type="character" w:customStyle="1" w:styleId="1090">
    <w:name w:val="Знак Знак109"/>
    <w:uiPriority w:val="99"/>
    <w:locked/>
    <w:rsid w:val="00D778A6"/>
    <w:rPr>
      <w:sz w:val="16"/>
      <w:lang w:val="ru-RU" w:eastAsia="ru-RU"/>
    </w:rPr>
  </w:style>
  <w:style w:type="character" w:customStyle="1" w:styleId="626">
    <w:name w:val="Знак Знак626"/>
    <w:uiPriority w:val="99"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D778A6"/>
    <w:rPr>
      <w:sz w:val="24"/>
      <w:lang w:val="en-US"/>
    </w:rPr>
  </w:style>
  <w:style w:type="character" w:customStyle="1" w:styleId="1231">
    <w:name w:val="Знак Знак123"/>
    <w:uiPriority w:val="99"/>
    <w:rsid w:val="00D778A6"/>
    <w:rPr>
      <w:sz w:val="16"/>
    </w:rPr>
  </w:style>
  <w:style w:type="character" w:customStyle="1" w:styleId="1350">
    <w:name w:val="Знак Знак135"/>
    <w:uiPriority w:val="99"/>
    <w:rsid w:val="00D778A6"/>
    <w:rPr>
      <w:lang w:val="ru-RU" w:eastAsia="ru-RU"/>
    </w:rPr>
  </w:style>
  <w:style w:type="character" w:customStyle="1" w:styleId="16100">
    <w:name w:val="Знак Знак1610"/>
    <w:uiPriority w:val="99"/>
    <w:locked/>
    <w:rsid w:val="00D778A6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D778A6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D778A6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D778A6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D778A6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D778A6"/>
    <w:rPr>
      <w:rFonts w:ascii="Arial" w:hAnsi="Arial"/>
      <w:sz w:val="22"/>
    </w:rPr>
  </w:style>
  <w:style w:type="character" w:customStyle="1" w:styleId="199">
    <w:name w:val="Знак Знак199"/>
    <w:uiPriority w:val="99"/>
    <w:rsid w:val="00D778A6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D778A6"/>
    <w:rPr>
      <w:rFonts w:ascii="Courier New" w:hAnsi="Courier New"/>
    </w:rPr>
  </w:style>
  <w:style w:type="character" w:customStyle="1" w:styleId="179">
    <w:name w:val="Знак Знак179"/>
    <w:uiPriority w:val="99"/>
    <w:rsid w:val="00D778A6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D778A6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D778A6"/>
    <w:rPr>
      <w:sz w:val="24"/>
    </w:rPr>
  </w:style>
  <w:style w:type="character" w:customStyle="1" w:styleId="5200">
    <w:name w:val="Знак Знак520"/>
    <w:uiPriority w:val="99"/>
    <w:rsid w:val="00D778A6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D778A6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D778A6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D778A6"/>
    <w:rPr>
      <w:b/>
      <w:sz w:val="28"/>
    </w:rPr>
  </w:style>
  <w:style w:type="character" w:customStyle="1" w:styleId="800">
    <w:name w:val="Знак Знак80"/>
    <w:uiPriority w:val="99"/>
    <w:rsid w:val="00D778A6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D778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D778A6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D778A6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D778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D778A6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D778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D778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D778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D778A6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D778A6"/>
  </w:style>
  <w:style w:type="character" w:customStyle="1" w:styleId="2380">
    <w:name w:val="Знак Знак23 Знак8"/>
    <w:uiPriority w:val="99"/>
    <w:locked/>
    <w:rsid w:val="00D778A6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D778A6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D778A6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D778A6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D778A6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D778A6"/>
    <w:rPr>
      <w:sz w:val="24"/>
    </w:rPr>
  </w:style>
  <w:style w:type="character" w:customStyle="1" w:styleId="51100">
    <w:name w:val="Знак Знак5110"/>
    <w:uiPriority w:val="99"/>
    <w:locked/>
    <w:rsid w:val="00D778A6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D778A6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D778A6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D778A6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D778A6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D778A6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D778A6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D778A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D778A6"/>
    <w:rPr>
      <w:sz w:val="16"/>
    </w:rPr>
  </w:style>
  <w:style w:type="character" w:customStyle="1" w:styleId="509">
    <w:name w:val="Знак Знак509"/>
    <w:uiPriority w:val="99"/>
    <w:locked/>
    <w:rsid w:val="00D778A6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D778A6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D778A6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D778A6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D778A6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D778A6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D778A6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D778A6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D778A6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D778A6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D778A6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D778A6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D778A6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D778A6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D778A6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D778A6"/>
    <w:rPr>
      <w:lang w:val="ru-RU" w:eastAsia="ru-RU"/>
    </w:rPr>
  </w:style>
  <w:style w:type="character" w:customStyle="1" w:styleId="563">
    <w:name w:val="Знак Знак563"/>
    <w:uiPriority w:val="99"/>
    <w:locked/>
    <w:rsid w:val="00D778A6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D778A6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D778A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D778A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D778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D778A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D778A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D778A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D778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D778A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D778A6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D778A6"/>
    <w:rPr>
      <w:b/>
      <w:sz w:val="28"/>
    </w:rPr>
  </w:style>
  <w:style w:type="character" w:customStyle="1" w:styleId="703">
    <w:name w:val="Знак Знак703"/>
    <w:uiPriority w:val="99"/>
    <w:rsid w:val="00D778A6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D778A6"/>
    <w:rPr>
      <w:b/>
      <w:sz w:val="28"/>
    </w:rPr>
  </w:style>
  <w:style w:type="character" w:customStyle="1" w:styleId="683">
    <w:name w:val="Знак Знак683"/>
    <w:uiPriority w:val="99"/>
    <w:rsid w:val="00D778A6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D77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D778A6"/>
  </w:style>
  <w:style w:type="character" w:customStyle="1" w:styleId="HeaderChar2">
    <w:name w:val="Header Char2"/>
    <w:uiPriority w:val="99"/>
    <w:locked/>
    <w:rsid w:val="00D778A6"/>
    <w:rPr>
      <w:sz w:val="24"/>
    </w:rPr>
  </w:style>
  <w:style w:type="character" w:customStyle="1" w:styleId="FooterChar2">
    <w:name w:val="Footer Char2"/>
    <w:uiPriority w:val="99"/>
    <w:locked/>
    <w:rsid w:val="00D778A6"/>
    <w:rPr>
      <w:sz w:val="24"/>
    </w:rPr>
  </w:style>
  <w:style w:type="character" w:customStyle="1" w:styleId="EndnoteTextChar2">
    <w:name w:val="Endnote Text Char2"/>
    <w:uiPriority w:val="99"/>
    <w:locked/>
    <w:rsid w:val="00D778A6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D778A6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D778A6"/>
    <w:rPr>
      <w:sz w:val="24"/>
      <w:lang w:val="en-US"/>
    </w:rPr>
  </w:style>
  <w:style w:type="character" w:customStyle="1" w:styleId="SubtitleChar2">
    <w:name w:val="Subtitle Char2"/>
    <w:uiPriority w:val="99"/>
    <w:locked/>
    <w:rsid w:val="00D778A6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D778A6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D778A6"/>
    <w:rPr>
      <w:sz w:val="24"/>
    </w:rPr>
  </w:style>
  <w:style w:type="character" w:customStyle="1" w:styleId="BodyTextIndent2Char2">
    <w:name w:val="Body Text Indent 2 Char2"/>
    <w:uiPriority w:val="99"/>
    <w:locked/>
    <w:rsid w:val="00D778A6"/>
    <w:rPr>
      <w:sz w:val="24"/>
    </w:rPr>
  </w:style>
  <w:style w:type="character" w:customStyle="1" w:styleId="BodyTextIndent3Char2">
    <w:name w:val="Body Text Indent 3 Char2"/>
    <w:uiPriority w:val="99"/>
    <w:locked/>
    <w:rsid w:val="00D778A6"/>
    <w:rPr>
      <w:sz w:val="16"/>
    </w:rPr>
  </w:style>
  <w:style w:type="character" w:customStyle="1" w:styleId="DocumentMapChar2">
    <w:name w:val="Document Map Char2"/>
    <w:uiPriority w:val="99"/>
    <w:locked/>
    <w:rsid w:val="00D778A6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D778A6"/>
    <w:rPr>
      <w:sz w:val="16"/>
    </w:rPr>
  </w:style>
  <w:style w:type="character" w:customStyle="1" w:styleId="BalloonTextChar2">
    <w:name w:val="Balloon Text Char2"/>
    <w:uiPriority w:val="99"/>
    <w:locked/>
    <w:rsid w:val="00D778A6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D778A6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D778A6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D778A6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D778A6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D778A6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D778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D778A6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D778A6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D778A6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D778A6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D778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D778A6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D778A6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D778A6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D778A6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D778A6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D778A6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D7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D778A6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D778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D778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D778A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D778A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D778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D778A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D778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D77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D778A6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D778A6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D778A6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D778A6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D778A6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D778A6"/>
    <w:rPr>
      <w:i/>
      <w:color w:val="808080"/>
    </w:rPr>
  </w:style>
  <w:style w:type="character" w:customStyle="1" w:styleId="DefaultParagraphFont1">
    <w:name w:val="Default Paragraph Font1"/>
    <w:uiPriority w:val="99"/>
    <w:rsid w:val="00D778A6"/>
  </w:style>
  <w:style w:type="character" w:customStyle="1" w:styleId="PlaceholderText1">
    <w:name w:val="Placeholder Text1"/>
    <w:uiPriority w:val="99"/>
    <w:rsid w:val="00D778A6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D778A6"/>
    <w:rPr>
      <w:b/>
    </w:rPr>
  </w:style>
  <w:style w:type="character" w:customStyle="1" w:styleId="1102">
    <w:name w:val="Знак Знак110"/>
    <w:uiPriority w:val="99"/>
    <w:qFormat/>
    <w:rsid w:val="00D778A6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D778A6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D778A6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D778A6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D778A6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D778A6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D778A6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D778A6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D778A6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D778A6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D778A6"/>
  </w:style>
  <w:style w:type="paragraph" w:customStyle="1" w:styleId="3ffb">
    <w:name w:val="Подзаголовок3"/>
    <w:basedOn w:val="a2"/>
    <w:uiPriority w:val="99"/>
    <w:qFormat/>
    <w:rsid w:val="00D778A6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D778A6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D778A6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D778A6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D778A6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D778A6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D778A6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D778A6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D778A6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D778A6"/>
    <w:rPr>
      <w:sz w:val="16"/>
    </w:rPr>
  </w:style>
  <w:style w:type="character" w:customStyle="1" w:styleId="1211">
    <w:name w:val="Знак Знак121"/>
    <w:uiPriority w:val="99"/>
    <w:qFormat/>
    <w:locked/>
    <w:rsid w:val="00D778A6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D778A6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D778A6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D778A6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D778A6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D778A6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D778A6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D778A6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D778A6"/>
    <w:rPr>
      <w:b/>
      <w:i/>
      <w:color w:val="4F81BD"/>
    </w:rPr>
  </w:style>
  <w:style w:type="character" w:customStyle="1" w:styleId="2fffb">
    <w:name w:val="Слабая ссылка2"/>
    <w:uiPriority w:val="99"/>
    <w:rsid w:val="00D778A6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D778A6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D778A6"/>
    <w:rPr>
      <w:b/>
      <w:smallCaps/>
      <w:spacing w:val="5"/>
    </w:rPr>
  </w:style>
  <w:style w:type="character" w:customStyle="1" w:styleId="4fc">
    <w:name w:val="Замещающий текст4"/>
    <w:uiPriority w:val="99"/>
    <w:rsid w:val="00D778A6"/>
    <w:rPr>
      <w:color w:val="808080"/>
    </w:rPr>
  </w:style>
  <w:style w:type="character" w:customStyle="1" w:styleId="Heading4Char1">
    <w:name w:val="Heading 4 Char1"/>
    <w:uiPriority w:val="99"/>
    <w:locked/>
    <w:rsid w:val="00D778A6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D778A6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D778A6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D778A6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D778A6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D778A6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D778A6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D778A6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D778A6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D778A6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D778A6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D778A6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D778A6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D778A6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D778A6"/>
    <w:rPr>
      <w:rFonts w:cs="Times New Roman"/>
    </w:rPr>
  </w:style>
  <w:style w:type="paragraph" w:customStyle="1" w:styleId="10d">
    <w:name w:val="Обычный10"/>
    <w:uiPriority w:val="99"/>
    <w:qFormat/>
    <w:rsid w:val="00D778A6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D778A6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D778A6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D778A6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D778A6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D778A6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D778A6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D778A6"/>
    <w:rPr>
      <w:sz w:val="24"/>
    </w:rPr>
  </w:style>
  <w:style w:type="character" w:customStyle="1" w:styleId="624">
    <w:name w:val="Знак Знак624"/>
    <w:uiPriority w:val="99"/>
    <w:locked/>
    <w:rsid w:val="00D778A6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D778A6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D778A6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D778A6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D778A6"/>
    <w:rPr>
      <w:b/>
    </w:rPr>
  </w:style>
  <w:style w:type="character" w:customStyle="1" w:styleId="affffffffff">
    <w:name w:val="текст Знак Знак"/>
    <w:uiPriority w:val="99"/>
    <w:qFormat/>
    <w:rsid w:val="00D778A6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D778A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D778A6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D778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D778A6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D778A6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D778A6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D778A6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D778A6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D778A6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D778A6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D778A6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D778A6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D778A6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D778A6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D778A6"/>
    <w:rPr>
      <w:rFonts w:cs="Times New Roman"/>
    </w:rPr>
  </w:style>
  <w:style w:type="character" w:customStyle="1" w:styleId="ft1067">
    <w:name w:val="ft1067"/>
    <w:basedOn w:val="a3"/>
    <w:uiPriority w:val="99"/>
    <w:qFormat/>
    <w:rsid w:val="00D778A6"/>
    <w:rPr>
      <w:rFonts w:cs="Times New Roman"/>
    </w:rPr>
  </w:style>
  <w:style w:type="character" w:customStyle="1" w:styleId="ft1144">
    <w:name w:val="ft1144"/>
    <w:basedOn w:val="a3"/>
    <w:uiPriority w:val="99"/>
    <w:qFormat/>
    <w:rsid w:val="00D778A6"/>
    <w:rPr>
      <w:rFonts w:cs="Times New Roman"/>
    </w:rPr>
  </w:style>
  <w:style w:type="character" w:customStyle="1" w:styleId="ft1207">
    <w:name w:val="ft1207"/>
    <w:basedOn w:val="a3"/>
    <w:uiPriority w:val="99"/>
    <w:qFormat/>
    <w:rsid w:val="00D778A6"/>
    <w:rPr>
      <w:rFonts w:cs="Times New Roman"/>
    </w:rPr>
  </w:style>
  <w:style w:type="character" w:customStyle="1" w:styleId="ft1213">
    <w:name w:val="ft1213"/>
    <w:basedOn w:val="a3"/>
    <w:uiPriority w:val="99"/>
    <w:qFormat/>
    <w:rsid w:val="00D778A6"/>
    <w:rPr>
      <w:rFonts w:cs="Times New Roman"/>
    </w:rPr>
  </w:style>
  <w:style w:type="character" w:customStyle="1" w:styleId="ft1214">
    <w:name w:val="ft1214"/>
    <w:basedOn w:val="a3"/>
    <w:uiPriority w:val="99"/>
    <w:qFormat/>
    <w:rsid w:val="00D778A6"/>
    <w:rPr>
      <w:rFonts w:cs="Times New Roman"/>
    </w:rPr>
  </w:style>
  <w:style w:type="character" w:customStyle="1" w:styleId="ft1289">
    <w:name w:val="ft1289"/>
    <w:basedOn w:val="a3"/>
    <w:uiPriority w:val="99"/>
    <w:qFormat/>
    <w:rsid w:val="00D778A6"/>
    <w:rPr>
      <w:rFonts w:cs="Times New Roman"/>
    </w:rPr>
  </w:style>
  <w:style w:type="character" w:customStyle="1" w:styleId="ft1311">
    <w:name w:val="ft1311"/>
    <w:basedOn w:val="a3"/>
    <w:uiPriority w:val="99"/>
    <w:qFormat/>
    <w:rsid w:val="00D778A6"/>
    <w:rPr>
      <w:rFonts w:cs="Times New Roman"/>
    </w:rPr>
  </w:style>
  <w:style w:type="character" w:customStyle="1" w:styleId="ft3008">
    <w:name w:val="ft3008"/>
    <w:basedOn w:val="a3"/>
    <w:uiPriority w:val="99"/>
    <w:qFormat/>
    <w:rsid w:val="00D778A6"/>
    <w:rPr>
      <w:rFonts w:cs="Times New Roman"/>
    </w:rPr>
  </w:style>
  <w:style w:type="character" w:customStyle="1" w:styleId="ft3181">
    <w:name w:val="ft3181"/>
    <w:basedOn w:val="a3"/>
    <w:uiPriority w:val="99"/>
    <w:qFormat/>
    <w:rsid w:val="00D778A6"/>
    <w:rPr>
      <w:rFonts w:cs="Times New Roman"/>
    </w:rPr>
  </w:style>
  <w:style w:type="character" w:customStyle="1" w:styleId="ft722">
    <w:name w:val="ft722"/>
    <w:basedOn w:val="a3"/>
    <w:uiPriority w:val="99"/>
    <w:qFormat/>
    <w:rsid w:val="00D778A6"/>
    <w:rPr>
      <w:rFonts w:cs="Times New Roman"/>
    </w:rPr>
  </w:style>
  <w:style w:type="character" w:customStyle="1" w:styleId="ft728">
    <w:name w:val="ft728"/>
    <w:basedOn w:val="a3"/>
    <w:uiPriority w:val="99"/>
    <w:qFormat/>
    <w:rsid w:val="00D778A6"/>
    <w:rPr>
      <w:rFonts w:cs="Times New Roman"/>
    </w:rPr>
  </w:style>
  <w:style w:type="character" w:customStyle="1" w:styleId="ft730">
    <w:name w:val="ft730"/>
    <w:basedOn w:val="a3"/>
    <w:uiPriority w:val="99"/>
    <w:qFormat/>
    <w:rsid w:val="00D778A6"/>
    <w:rPr>
      <w:rFonts w:cs="Times New Roman"/>
    </w:rPr>
  </w:style>
  <w:style w:type="character" w:customStyle="1" w:styleId="ft72">
    <w:name w:val="ft72"/>
    <w:basedOn w:val="a3"/>
    <w:uiPriority w:val="99"/>
    <w:qFormat/>
    <w:rsid w:val="00D778A6"/>
    <w:rPr>
      <w:rFonts w:cs="Times New Roman"/>
    </w:rPr>
  </w:style>
  <w:style w:type="character" w:customStyle="1" w:styleId="ft731">
    <w:name w:val="ft731"/>
    <w:basedOn w:val="a3"/>
    <w:uiPriority w:val="99"/>
    <w:qFormat/>
    <w:rsid w:val="00D778A6"/>
    <w:rPr>
      <w:rFonts w:cs="Times New Roman"/>
    </w:rPr>
  </w:style>
  <w:style w:type="character" w:customStyle="1" w:styleId="ft732">
    <w:name w:val="ft732"/>
    <w:basedOn w:val="a3"/>
    <w:uiPriority w:val="99"/>
    <w:qFormat/>
    <w:rsid w:val="00D778A6"/>
    <w:rPr>
      <w:rFonts w:cs="Times New Roman"/>
    </w:rPr>
  </w:style>
  <w:style w:type="character" w:customStyle="1" w:styleId="ft735">
    <w:name w:val="ft735"/>
    <w:basedOn w:val="a3"/>
    <w:uiPriority w:val="99"/>
    <w:qFormat/>
    <w:rsid w:val="00D778A6"/>
    <w:rPr>
      <w:rFonts w:cs="Times New Roman"/>
    </w:rPr>
  </w:style>
  <w:style w:type="character" w:customStyle="1" w:styleId="ft738">
    <w:name w:val="ft738"/>
    <w:basedOn w:val="a3"/>
    <w:uiPriority w:val="99"/>
    <w:qFormat/>
    <w:rsid w:val="00D778A6"/>
    <w:rPr>
      <w:rFonts w:cs="Times New Roman"/>
    </w:rPr>
  </w:style>
  <w:style w:type="character" w:customStyle="1" w:styleId="ft747">
    <w:name w:val="ft747"/>
    <w:basedOn w:val="a3"/>
    <w:uiPriority w:val="99"/>
    <w:qFormat/>
    <w:rsid w:val="00D778A6"/>
    <w:rPr>
      <w:rFonts w:cs="Times New Roman"/>
    </w:rPr>
  </w:style>
  <w:style w:type="character" w:customStyle="1" w:styleId="ft758">
    <w:name w:val="ft758"/>
    <w:basedOn w:val="a3"/>
    <w:uiPriority w:val="99"/>
    <w:qFormat/>
    <w:rsid w:val="00D778A6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D778A6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D778A6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D778A6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D778A6"/>
    <w:rPr>
      <w:rFonts w:cs="Times New Roman"/>
    </w:rPr>
  </w:style>
  <w:style w:type="character" w:customStyle="1" w:styleId="ft2109">
    <w:name w:val="ft2109"/>
    <w:basedOn w:val="a3"/>
    <w:uiPriority w:val="99"/>
    <w:qFormat/>
    <w:rsid w:val="00D778A6"/>
    <w:rPr>
      <w:rFonts w:cs="Times New Roman"/>
    </w:rPr>
  </w:style>
  <w:style w:type="character" w:customStyle="1" w:styleId="ft2121">
    <w:name w:val="ft2121"/>
    <w:basedOn w:val="a3"/>
    <w:uiPriority w:val="99"/>
    <w:qFormat/>
    <w:rsid w:val="00D778A6"/>
    <w:rPr>
      <w:rFonts w:cs="Times New Roman"/>
    </w:rPr>
  </w:style>
  <w:style w:type="character" w:customStyle="1" w:styleId="ft2130">
    <w:name w:val="ft2130"/>
    <w:basedOn w:val="a3"/>
    <w:uiPriority w:val="99"/>
    <w:qFormat/>
    <w:rsid w:val="00D778A6"/>
    <w:rPr>
      <w:rFonts w:cs="Times New Roman"/>
    </w:rPr>
  </w:style>
  <w:style w:type="character" w:customStyle="1" w:styleId="ft24421">
    <w:name w:val="ft24421"/>
    <w:uiPriority w:val="99"/>
    <w:qFormat/>
    <w:rsid w:val="00D778A6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D778A6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D778A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D778A6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D778A6"/>
    <w:rPr>
      <w:rFonts w:cs="Times New Roman"/>
    </w:rPr>
  </w:style>
  <w:style w:type="character" w:customStyle="1" w:styleId="rvts15">
    <w:name w:val="rvts15"/>
    <w:basedOn w:val="a3"/>
    <w:uiPriority w:val="99"/>
    <w:qFormat/>
    <w:rsid w:val="00D778A6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D778A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D778A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D778A6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D778A6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D778A6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D778A6"/>
    <w:rPr>
      <w:rFonts w:cs="Times New Roman"/>
    </w:rPr>
  </w:style>
  <w:style w:type="character" w:customStyle="1" w:styleId="ft404">
    <w:name w:val="ft404"/>
    <w:basedOn w:val="a3"/>
    <w:uiPriority w:val="99"/>
    <w:qFormat/>
    <w:rsid w:val="00D778A6"/>
    <w:rPr>
      <w:rFonts w:cs="Times New Roman"/>
    </w:rPr>
  </w:style>
  <w:style w:type="character" w:customStyle="1" w:styleId="ft2">
    <w:name w:val="ft2"/>
    <w:basedOn w:val="a3"/>
    <w:uiPriority w:val="99"/>
    <w:qFormat/>
    <w:rsid w:val="00D778A6"/>
    <w:rPr>
      <w:rFonts w:cs="Times New Roman"/>
    </w:rPr>
  </w:style>
  <w:style w:type="character" w:customStyle="1" w:styleId="ft405">
    <w:name w:val="ft405"/>
    <w:basedOn w:val="a3"/>
    <w:uiPriority w:val="99"/>
    <w:qFormat/>
    <w:rsid w:val="00D778A6"/>
    <w:rPr>
      <w:rFonts w:cs="Times New Roman"/>
    </w:rPr>
  </w:style>
  <w:style w:type="character" w:customStyle="1" w:styleId="ft407">
    <w:name w:val="ft407"/>
    <w:basedOn w:val="a3"/>
    <w:uiPriority w:val="99"/>
    <w:qFormat/>
    <w:rsid w:val="00D778A6"/>
    <w:rPr>
      <w:rFonts w:cs="Times New Roman"/>
    </w:rPr>
  </w:style>
  <w:style w:type="character" w:customStyle="1" w:styleId="ft411">
    <w:name w:val="ft411"/>
    <w:basedOn w:val="a3"/>
    <w:uiPriority w:val="99"/>
    <w:qFormat/>
    <w:rsid w:val="00D778A6"/>
    <w:rPr>
      <w:rFonts w:cs="Times New Roman"/>
    </w:rPr>
  </w:style>
  <w:style w:type="character" w:customStyle="1" w:styleId="ft416">
    <w:name w:val="ft416"/>
    <w:basedOn w:val="a3"/>
    <w:uiPriority w:val="99"/>
    <w:qFormat/>
    <w:rsid w:val="00D778A6"/>
    <w:rPr>
      <w:rFonts w:cs="Times New Roman"/>
    </w:rPr>
  </w:style>
  <w:style w:type="character" w:customStyle="1" w:styleId="ft438">
    <w:name w:val="ft438"/>
    <w:basedOn w:val="a3"/>
    <w:uiPriority w:val="99"/>
    <w:qFormat/>
    <w:rsid w:val="00D778A6"/>
    <w:rPr>
      <w:rFonts w:cs="Times New Roman"/>
    </w:rPr>
  </w:style>
  <w:style w:type="character" w:customStyle="1" w:styleId="ft461">
    <w:name w:val="ft461"/>
    <w:basedOn w:val="a3"/>
    <w:uiPriority w:val="99"/>
    <w:qFormat/>
    <w:rsid w:val="00D778A6"/>
    <w:rPr>
      <w:rFonts w:cs="Times New Roman"/>
    </w:rPr>
  </w:style>
  <w:style w:type="character" w:customStyle="1" w:styleId="ft485">
    <w:name w:val="ft485"/>
    <w:basedOn w:val="a3"/>
    <w:uiPriority w:val="99"/>
    <w:qFormat/>
    <w:rsid w:val="00D778A6"/>
    <w:rPr>
      <w:rFonts w:cs="Times New Roman"/>
    </w:rPr>
  </w:style>
  <w:style w:type="character" w:customStyle="1" w:styleId="ft507">
    <w:name w:val="ft507"/>
    <w:basedOn w:val="a3"/>
    <w:uiPriority w:val="99"/>
    <w:qFormat/>
    <w:rsid w:val="00D778A6"/>
    <w:rPr>
      <w:rFonts w:cs="Times New Roman"/>
    </w:rPr>
  </w:style>
  <w:style w:type="character" w:customStyle="1" w:styleId="ft464">
    <w:name w:val="ft464"/>
    <w:basedOn w:val="a3"/>
    <w:uiPriority w:val="99"/>
    <w:qFormat/>
    <w:rsid w:val="00D778A6"/>
    <w:rPr>
      <w:rFonts w:cs="Times New Roman"/>
    </w:rPr>
  </w:style>
  <w:style w:type="character" w:customStyle="1" w:styleId="ft515">
    <w:name w:val="ft515"/>
    <w:basedOn w:val="a3"/>
    <w:uiPriority w:val="99"/>
    <w:qFormat/>
    <w:rsid w:val="00D778A6"/>
    <w:rPr>
      <w:rFonts w:cs="Times New Roman"/>
    </w:rPr>
  </w:style>
  <w:style w:type="character" w:customStyle="1" w:styleId="ft518">
    <w:name w:val="ft518"/>
    <w:basedOn w:val="a3"/>
    <w:uiPriority w:val="99"/>
    <w:qFormat/>
    <w:rsid w:val="00D778A6"/>
    <w:rPr>
      <w:rFonts w:cs="Times New Roman"/>
    </w:rPr>
  </w:style>
  <w:style w:type="character" w:customStyle="1" w:styleId="ft521">
    <w:name w:val="ft521"/>
    <w:basedOn w:val="a3"/>
    <w:uiPriority w:val="99"/>
    <w:qFormat/>
    <w:rsid w:val="00D778A6"/>
    <w:rPr>
      <w:rFonts w:cs="Times New Roman"/>
    </w:rPr>
  </w:style>
  <w:style w:type="character" w:customStyle="1" w:styleId="ft525">
    <w:name w:val="ft525"/>
    <w:basedOn w:val="a3"/>
    <w:uiPriority w:val="99"/>
    <w:qFormat/>
    <w:rsid w:val="00D778A6"/>
    <w:rPr>
      <w:rFonts w:cs="Times New Roman"/>
    </w:rPr>
  </w:style>
  <w:style w:type="character" w:customStyle="1" w:styleId="ft549">
    <w:name w:val="ft549"/>
    <w:basedOn w:val="a3"/>
    <w:uiPriority w:val="99"/>
    <w:qFormat/>
    <w:rsid w:val="00D778A6"/>
    <w:rPr>
      <w:rFonts w:cs="Times New Roman"/>
    </w:rPr>
  </w:style>
  <w:style w:type="character" w:customStyle="1" w:styleId="ft554">
    <w:name w:val="ft554"/>
    <w:basedOn w:val="a3"/>
    <w:uiPriority w:val="99"/>
    <w:qFormat/>
    <w:rsid w:val="00D778A6"/>
    <w:rPr>
      <w:rFonts w:cs="Times New Roman"/>
    </w:rPr>
  </w:style>
  <w:style w:type="character" w:customStyle="1" w:styleId="ft557">
    <w:name w:val="ft557"/>
    <w:basedOn w:val="a3"/>
    <w:uiPriority w:val="99"/>
    <w:qFormat/>
    <w:rsid w:val="00D778A6"/>
    <w:rPr>
      <w:rFonts w:cs="Times New Roman"/>
    </w:rPr>
  </w:style>
  <w:style w:type="character" w:customStyle="1" w:styleId="ft561">
    <w:name w:val="ft561"/>
    <w:basedOn w:val="a3"/>
    <w:uiPriority w:val="99"/>
    <w:qFormat/>
    <w:rsid w:val="00D778A6"/>
    <w:rPr>
      <w:rFonts w:cs="Times New Roman"/>
    </w:rPr>
  </w:style>
  <w:style w:type="character" w:customStyle="1" w:styleId="ft565">
    <w:name w:val="ft565"/>
    <w:basedOn w:val="a3"/>
    <w:uiPriority w:val="99"/>
    <w:qFormat/>
    <w:rsid w:val="00D778A6"/>
    <w:rPr>
      <w:rFonts w:cs="Times New Roman"/>
    </w:rPr>
  </w:style>
  <w:style w:type="character" w:customStyle="1" w:styleId="ft570">
    <w:name w:val="ft570"/>
    <w:basedOn w:val="a3"/>
    <w:uiPriority w:val="99"/>
    <w:qFormat/>
    <w:rsid w:val="00D778A6"/>
    <w:rPr>
      <w:rFonts w:cs="Times New Roman"/>
    </w:rPr>
  </w:style>
  <w:style w:type="character" w:customStyle="1" w:styleId="ft594">
    <w:name w:val="ft594"/>
    <w:basedOn w:val="a3"/>
    <w:uiPriority w:val="99"/>
    <w:qFormat/>
    <w:rsid w:val="00D778A6"/>
    <w:rPr>
      <w:rFonts w:cs="Times New Roman"/>
    </w:rPr>
  </w:style>
  <w:style w:type="character" w:customStyle="1" w:styleId="ft600">
    <w:name w:val="ft600"/>
    <w:basedOn w:val="a3"/>
    <w:uiPriority w:val="99"/>
    <w:qFormat/>
    <w:rsid w:val="00D778A6"/>
    <w:rPr>
      <w:rFonts w:cs="Times New Roman"/>
    </w:rPr>
  </w:style>
  <w:style w:type="character" w:customStyle="1" w:styleId="ft625">
    <w:name w:val="ft625"/>
    <w:basedOn w:val="a3"/>
    <w:uiPriority w:val="99"/>
    <w:qFormat/>
    <w:rsid w:val="00D778A6"/>
    <w:rPr>
      <w:rFonts w:cs="Times New Roman"/>
    </w:rPr>
  </w:style>
  <w:style w:type="character" w:customStyle="1" w:styleId="ft646">
    <w:name w:val="ft646"/>
    <w:basedOn w:val="a3"/>
    <w:uiPriority w:val="99"/>
    <w:qFormat/>
    <w:rsid w:val="00D778A6"/>
    <w:rPr>
      <w:rFonts w:cs="Times New Roman"/>
    </w:rPr>
  </w:style>
  <w:style w:type="character" w:customStyle="1" w:styleId="ft648">
    <w:name w:val="ft648"/>
    <w:basedOn w:val="a3"/>
    <w:uiPriority w:val="99"/>
    <w:qFormat/>
    <w:rsid w:val="00D778A6"/>
    <w:rPr>
      <w:rFonts w:cs="Times New Roman"/>
    </w:rPr>
  </w:style>
  <w:style w:type="character" w:customStyle="1" w:styleId="ft650">
    <w:name w:val="ft650"/>
    <w:basedOn w:val="a3"/>
    <w:uiPriority w:val="99"/>
    <w:qFormat/>
    <w:rsid w:val="00D778A6"/>
    <w:rPr>
      <w:rFonts w:cs="Times New Roman"/>
    </w:rPr>
  </w:style>
  <w:style w:type="character" w:customStyle="1" w:styleId="ft651">
    <w:name w:val="ft651"/>
    <w:basedOn w:val="a3"/>
    <w:uiPriority w:val="99"/>
    <w:qFormat/>
    <w:rsid w:val="00D778A6"/>
    <w:rPr>
      <w:rFonts w:cs="Times New Roman"/>
    </w:rPr>
  </w:style>
  <w:style w:type="character" w:customStyle="1" w:styleId="ft654">
    <w:name w:val="ft654"/>
    <w:basedOn w:val="a3"/>
    <w:uiPriority w:val="99"/>
    <w:qFormat/>
    <w:rsid w:val="00D778A6"/>
    <w:rPr>
      <w:rFonts w:cs="Times New Roman"/>
    </w:rPr>
  </w:style>
  <w:style w:type="character" w:customStyle="1" w:styleId="ft655">
    <w:name w:val="ft655"/>
    <w:basedOn w:val="a3"/>
    <w:uiPriority w:val="99"/>
    <w:qFormat/>
    <w:rsid w:val="00D778A6"/>
    <w:rPr>
      <w:rFonts w:cs="Times New Roman"/>
    </w:rPr>
  </w:style>
  <w:style w:type="character" w:customStyle="1" w:styleId="ft674">
    <w:name w:val="ft674"/>
    <w:basedOn w:val="a3"/>
    <w:uiPriority w:val="99"/>
    <w:qFormat/>
    <w:rsid w:val="00D778A6"/>
    <w:rPr>
      <w:rFonts w:cs="Times New Roman"/>
    </w:rPr>
  </w:style>
  <w:style w:type="character" w:customStyle="1" w:styleId="ft698">
    <w:name w:val="ft698"/>
    <w:basedOn w:val="a3"/>
    <w:uiPriority w:val="99"/>
    <w:qFormat/>
    <w:rsid w:val="00D778A6"/>
    <w:rPr>
      <w:rFonts w:cs="Times New Roman"/>
    </w:rPr>
  </w:style>
  <w:style w:type="character" w:customStyle="1" w:styleId="ft709">
    <w:name w:val="ft709"/>
    <w:basedOn w:val="a3"/>
    <w:uiPriority w:val="99"/>
    <w:qFormat/>
    <w:rsid w:val="00D778A6"/>
    <w:rPr>
      <w:rFonts w:cs="Times New Roman"/>
    </w:rPr>
  </w:style>
  <w:style w:type="character" w:customStyle="1" w:styleId="ft723">
    <w:name w:val="ft723"/>
    <w:basedOn w:val="a3"/>
    <w:uiPriority w:val="99"/>
    <w:qFormat/>
    <w:rsid w:val="00D778A6"/>
    <w:rPr>
      <w:rFonts w:cs="Times New Roman"/>
    </w:rPr>
  </w:style>
  <w:style w:type="character" w:customStyle="1" w:styleId="ft746">
    <w:name w:val="ft746"/>
    <w:basedOn w:val="a3"/>
    <w:uiPriority w:val="99"/>
    <w:qFormat/>
    <w:rsid w:val="00D778A6"/>
    <w:rPr>
      <w:rFonts w:cs="Times New Roman"/>
    </w:rPr>
  </w:style>
  <w:style w:type="character" w:customStyle="1" w:styleId="ft770">
    <w:name w:val="ft770"/>
    <w:basedOn w:val="a3"/>
    <w:uiPriority w:val="99"/>
    <w:qFormat/>
    <w:rsid w:val="00D778A6"/>
    <w:rPr>
      <w:rFonts w:cs="Times New Roman"/>
    </w:rPr>
  </w:style>
  <w:style w:type="character" w:customStyle="1" w:styleId="ft772">
    <w:name w:val="ft772"/>
    <w:basedOn w:val="a3"/>
    <w:uiPriority w:val="99"/>
    <w:qFormat/>
    <w:rsid w:val="00D778A6"/>
    <w:rPr>
      <w:rFonts w:cs="Times New Roman"/>
    </w:rPr>
  </w:style>
  <w:style w:type="character" w:customStyle="1" w:styleId="ft774">
    <w:name w:val="ft774"/>
    <w:basedOn w:val="a3"/>
    <w:uiPriority w:val="99"/>
    <w:qFormat/>
    <w:rsid w:val="00D778A6"/>
    <w:rPr>
      <w:rFonts w:cs="Times New Roman"/>
    </w:rPr>
  </w:style>
  <w:style w:type="character" w:customStyle="1" w:styleId="ft777">
    <w:name w:val="ft777"/>
    <w:basedOn w:val="a3"/>
    <w:uiPriority w:val="99"/>
    <w:qFormat/>
    <w:rsid w:val="00D778A6"/>
    <w:rPr>
      <w:rFonts w:cs="Times New Roman"/>
    </w:rPr>
  </w:style>
  <w:style w:type="character" w:customStyle="1" w:styleId="ft778">
    <w:name w:val="ft778"/>
    <w:basedOn w:val="a3"/>
    <w:uiPriority w:val="99"/>
    <w:qFormat/>
    <w:rsid w:val="00D778A6"/>
    <w:rPr>
      <w:rFonts w:cs="Times New Roman"/>
    </w:rPr>
  </w:style>
  <w:style w:type="character" w:customStyle="1" w:styleId="ft780">
    <w:name w:val="ft780"/>
    <w:basedOn w:val="a3"/>
    <w:uiPriority w:val="99"/>
    <w:qFormat/>
    <w:rsid w:val="00D778A6"/>
    <w:rPr>
      <w:rFonts w:cs="Times New Roman"/>
    </w:rPr>
  </w:style>
  <w:style w:type="character" w:customStyle="1" w:styleId="ft794">
    <w:name w:val="ft794"/>
    <w:basedOn w:val="a3"/>
    <w:uiPriority w:val="99"/>
    <w:qFormat/>
    <w:rsid w:val="00D778A6"/>
    <w:rPr>
      <w:rFonts w:cs="Times New Roman"/>
    </w:rPr>
  </w:style>
  <w:style w:type="character" w:customStyle="1" w:styleId="ft813">
    <w:name w:val="ft813"/>
    <w:basedOn w:val="a3"/>
    <w:uiPriority w:val="99"/>
    <w:qFormat/>
    <w:rsid w:val="00D778A6"/>
    <w:rPr>
      <w:rFonts w:cs="Times New Roman"/>
    </w:rPr>
  </w:style>
  <w:style w:type="character" w:customStyle="1" w:styleId="ft845">
    <w:name w:val="ft845"/>
    <w:basedOn w:val="a3"/>
    <w:uiPriority w:val="99"/>
    <w:qFormat/>
    <w:rsid w:val="00D778A6"/>
    <w:rPr>
      <w:rFonts w:cs="Times New Roman"/>
    </w:rPr>
  </w:style>
  <w:style w:type="character" w:customStyle="1" w:styleId="ft846">
    <w:name w:val="ft846"/>
    <w:basedOn w:val="a3"/>
    <w:uiPriority w:val="99"/>
    <w:qFormat/>
    <w:rsid w:val="00D778A6"/>
    <w:rPr>
      <w:rFonts w:cs="Times New Roman"/>
    </w:rPr>
  </w:style>
  <w:style w:type="character" w:customStyle="1" w:styleId="ft869">
    <w:name w:val="ft869"/>
    <w:basedOn w:val="a3"/>
    <w:uiPriority w:val="99"/>
    <w:qFormat/>
    <w:rsid w:val="00D778A6"/>
    <w:rPr>
      <w:rFonts w:cs="Times New Roman"/>
    </w:rPr>
  </w:style>
  <w:style w:type="character" w:customStyle="1" w:styleId="ft345">
    <w:name w:val="ft345"/>
    <w:basedOn w:val="a3"/>
    <w:uiPriority w:val="99"/>
    <w:qFormat/>
    <w:rsid w:val="00D778A6"/>
    <w:rPr>
      <w:rFonts w:cs="Times New Roman"/>
    </w:rPr>
  </w:style>
  <w:style w:type="character" w:customStyle="1" w:styleId="ft348">
    <w:name w:val="ft348"/>
    <w:basedOn w:val="a3"/>
    <w:uiPriority w:val="99"/>
    <w:qFormat/>
    <w:rsid w:val="00D778A6"/>
    <w:rPr>
      <w:rFonts w:cs="Times New Roman"/>
    </w:rPr>
  </w:style>
  <w:style w:type="character" w:customStyle="1" w:styleId="ft350">
    <w:name w:val="ft350"/>
    <w:basedOn w:val="a3"/>
    <w:uiPriority w:val="99"/>
    <w:qFormat/>
    <w:rsid w:val="00D778A6"/>
    <w:rPr>
      <w:rFonts w:cs="Times New Roman"/>
    </w:rPr>
  </w:style>
  <w:style w:type="character" w:customStyle="1" w:styleId="ft351">
    <w:name w:val="ft351"/>
    <w:basedOn w:val="a3"/>
    <w:uiPriority w:val="99"/>
    <w:qFormat/>
    <w:rsid w:val="00D778A6"/>
    <w:rPr>
      <w:rFonts w:cs="Times New Roman"/>
    </w:rPr>
  </w:style>
  <w:style w:type="character" w:customStyle="1" w:styleId="ft353">
    <w:name w:val="ft353"/>
    <w:basedOn w:val="a3"/>
    <w:uiPriority w:val="99"/>
    <w:qFormat/>
    <w:rsid w:val="00D778A6"/>
    <w:rPr>
      <w:rFonts w:cs="Times New Roman"/>
    </w:rPr>
  </w:style>
  <w:style w:type="character" w:customStyle="1" w:styleId="ft355">
    <w:name w:val="ft355"/>
    <w:basedOn w:val="a3"/>
    <w:uiPriority w:val="99"/>
    <w:qFormat/>
    <w:rsid w:val="00D778A6"/>
    <w:rPr>
      <w:rFonts w:cs="Times New Roman"/>
    </w:rPr>
  </w:style>
  <w:style w:type="character" w:customStyle="1" w:styleId="ft372">
    <w:name w:val="ft372"/>
    <w:basedOn w:val="a3"/>
    <w:uiPriority w:val="99"/>
    <w:qFormat/>
    <w:rsid w:val="00D778A6"/>
    <w:rPr>
      <w:rFonts w:cs="Times New Roman"/>
    </w:rPr>
  </w:style>
  <w:style w:type="character" w:customStyle="1" w:styleId="ft219">
    <w:name w:val="ft219"/>
    <w:basedOn w:val="a3"/>
    <w:uiPriority w:val="99"/>
    <w:qFormat/>
    <w:rsid w:val="00D778A6"/>
    <w:rPr>
      <w:rFonts w:cs="Times New Roman"/>
    </w:rPr>
  </w:style>
  <w:style w:type="character" w:customStyle="1" w:styleId="ft255">
    <w:name w:val="ft255"/>
    <w:basedOn w:val="a3"/>
    <w:uiPriority w:val="99"/>
    <w:qFormat/>
    <w:rsid w:val="00D778A6"/>
    <w:rPr>
      <w:rFonts w:cs="Times New Roman"/>
    </w:rPr>
  </w:style>
  <w:style w:type="character" w:customStyle="1" w:styleId="ft264">
    <w:name w:val="ft264"/>
    <w:basedOn w:val="a3"/>
    <w:uiPriority w:val="99"/>
    <w:qFormat/>
    <w:rsid w:val="00D778A6"/>
    <w:rPr>
      <w:rFonts w:cs="Times New Roman"/>
    </w:rPr>
  </w:style>
  <w:style w:type="character" w:customStyle="1" w:styleId="ft269">
    <w:name w:val="ft269"/>
    <w:basedOn w:val="a3"/>
    <w:uiPriority w:val="99"/>
    <w:qFormat/>
    <w:rsid w:val="00D778A6"/>
    <w:rPr>
      <w:rFonts w:cs="Times New Roman"/>
    </w:rPr>
  </w:style>
  <w:style w:type="character" w:customStyle="1" w:styleId="ft292">
    <w:name w:val="ft292"/>
    <w:basedOn w:val="a3"/>
    <w:uiPriority w:val="99"/>
    <w:qFormat/>
    <w:rsid w:val="00D778A6"/>
    <w:rPr>
      <w:rFonts w:cs="Times New Roman"/>
    </w:rPr>
  </w:style>
  <w:style w:type="character" w:customStyle="1" w:styleId="ft300">
    <w:name w:val="ft300"/>
    <w:basedOn w:val="a3"/>
    <w:uiPriority w:val="99"/>
    <w:qFormat/>
    <w:rsid w:val="00D778A6"/>
    <w:rPr>
      <w:rFonts w:cs="Times New Roman"/>
    </w:rPr>
  </w:style>
  <w:style w:type="character" w:customStyle="1" w:styleId="ft308">
    <w:name w:val="ft308"/>
    <w:basedOn w:val="a3"/>
    <w:uiPriority w:val="99"/>
    <w:qFormat/>
    <w:rsid w:val="00D778A6"/>
    <w:rPr>
      <w:rFonts w:cs="Times New Roman"/>
    </w:rPr>
  </w:style>
  <w:style w:type="character" w:customStyle="1" w:styleId="ft334">
    <w:name w:val="ft334"/>
    <w:basedOn w:val="a3"/>
    <w:uiPriority w:val="99"/>
    <w:qFormat/>
    <w:rsid w:val="00D778A6"/>
    <w:rPr>
      <w:rFonts w:cs="Times New Roman"/>
    </w:rPr>
  </w:style>
  <w:style w:type="character" w:customStyle="1" w:styleId="ft346">
    <w:name w:val="ft346"/>
    <w:basedOn w:val="a3"/>
    <w:uiPriority w:val="99"/>
    <w:qFormat/>
    <w:rsid w:val="00D778A6"/>
    <w:rPr>
      <w:rFonts w:cs="Times New Roman"/>
    </w:rPr>
  </w:style>
  <w:style w:type="character" w:customStyle="1" w:styleId="ft3">
    <w:name w:val="ft3"/>
    <w:basedOn w:val="a3"/>
    <w:uiPriority w:val="99"/>
    <w:qFormat/>
    <w:rsid w:val="00D778A6"/>
    <w:rPr>
      <w:rFonts w:cs="Times New Roman"/>
    </w:rPr>
  </w:style>
  <w:style w:type="character" w:customStyle="1" w:styleId="ft381">
    <w:name w:val="ft381"/>
    <w:basedOn w:val="a3"/>
    <w:uiPriority w:val="99"/>
    <w:qFormat/>
    <w:rsid w:val="00D778A6"/>
    <w:rPr>
      <w:rFonts w:cs="Times New Roman"/>
    </w:rPr>
  </w:style>
  <w:style w:type="character" w:customStyle="1" w:styleId="ft391">
    <w:name w:val="ft391"/>
    <w:basedOn w:val="a3"/>
    <w:uiPriority w:val="99"/>
    <w:qFormat/>
    <w:rsid w:val="00D778A6"/>
    <w:rPr>
      <w:rFonts w:cs="Times New Roman"/>
    </w:rPr>
  </w:style>
  <w:style w:type="character" w:customStyle="1" w:styleId="ft397">
    <w:name w:val="ft397"/>
    <w:basedOn w:val="a3"/>
    <w:uiPriority w:val="99"/>
    <w:qFormat/>
    <w:rsid w:val="00D778A6"/>
    <w:rPr>
      <w:rFonts w:cs="Times New Roman"/>
    </w:rPr>
  </w:style>
  <w:style w:type="character" w:customStyle="1" w:styleId="ft176">
    <w:name w:val="ft176"/>
    <w:basedOn w:val="a3"/>
    <w:uiPriority w:val="99"/>
    <w:qFormat/>
    <w:rsid w:val="00D778A6"/>
    <w:rPr>
      <w:rFonts w:cs="Times New Roman"/>
    </w:rPr>
  </w:style>
  <w:style w:type="character" w:customStyle="1" w:styleId="ft410">
    <w:name w:val="ft410"/>
    <w:basedOn w:val="a3"/>
    <w:uiPriority w:val="99"/>
    <w:qFormat/>
    <w:rsid w:val="00D778A6"/>
    <w:rPr>
      <w:rFonts w:cs="Times New Roman"/>
    </w:rPr>
  </w:style>
  <w:style w:type="character" w:customStyle="1" w:styleId="ft421">
    <w:name w:val="ft421"/>
    <w:basedOn w:val="a3"/>
    <w:uiPriority w:val="99"/>
    <w:qFormat/>
    <w:rsid w:val="00D778A6"/>
    <w:rPr>
      <w:rFonts w:cs="Times New Roman"/>
    </w:rPr>
  </w:style>
  <w:style w:type="character" w:customStyle="1" w:styleId="ft467">
    <w:name w:val="ft467"/>
    <w:basedOn w:val="a3"/>
    <w:uiPriority w:val="99"/>
    <w:qFormat/>
    <w:rsid w:val="00D778A6"/>
    <w:rPr>
      <w:rFonts w:cs="Times New Roman"/>
    </w:rPr>
  </w:style>
  <w:style w:type="character" w:customStyle="1" w:styleId="ft479">
    <w:name w:val="ft479"/>
    <w:basedOn w:val="a3"/>
    <w:uiPriority w:val="99"/>
    <w:qFormat/>
    <w:rsid w:val="00D778A6"/>
    <w:rPr>
      <w:rFonts w:cs="Times New Roman"/>
    </w:rPr>
  </w:style>
  <w:style w:type="character" w:customStyle="1" w:styleId="ft578">
    <w:name w:val="ft578"/>
    <w:basedOn w:val="a3"/>
    <w:uiPriority w:val="99"/>
    <w:qFormat/>
    <w:rsid w:val="00D778A6"/>
    <w:rPr>
      <w:rFonts w:cs="Times New Roman"/>
    </w:rPr>
  </w:style>
  <w:style w:type="character" w:customStyle="1" w:styleId="ft624">
    <w:name w:val="ft624"/>
    <w:basedOn w:val="a3"/>
    <w:uiPriority w:val="99"/>
    <w:qFormat/>
    <w:rsid w:val="00D778A6"/>
    <w:rPr>
      <w:rFonts w:cs="Times New Roman"/>
    </w:rPr>
  </w:style>
  <w:style w:type="character" w:customStyle="1" w:styleId="ft631">
    <w:name w:val="ft631"/>
    <w:basedOn w:val="a3"/>
    <w:uiPriority w:val="99"/>
    <w:qFormat/>
    <w:rsid w:val="00D778A6"/>
    <w:rPr>
      <w:rFonts w:cs="Times New Roman"/>
    </w:rPr>
  </w:style>
  <w:style w:type="character" w:customStyle="1" w:styleId="ft679">
    <w:name w:val="ft679"/>
    <w:basedOn w:val="a3"/>
    <w:uiPriority w:val="99"/>
    <w:qFormat/>
    <w:rsid w:val="00D778A6"/>
    <w:rPr>
      <w:rFonts w:cs="Times New Roman"/>
    </w:rPr>
  </w:style>
  <w:style w:type="character" w:customStyle="1" w:styleId="ft725">
    <w:name w:val="ft725"/>
    <w:basedOn w:val="a3"/>
    <w:uiPriority w:val="99"/>
    <w:qFormat/>
    <w:rsid w:val="00D778A6"/>
    <w:rPr>
      <w:rFonts w:cs="Times New Roman"/>
    </w:rPr>
  </w:style>
  <w:style w:type="character" w:customStyle="1" w:styleId="ft769">
    <w:name w:val="ft769"/>
    <w:basedOn w:val="a3"/>
    <w:uiPriority w:val="99"/>
    <w:qFormat/>
    <w:rsid w:val="00D778A6"/>
    <w:rPr>
      <w:rFonts w:cs="Times New Roman"/>
    </w:rPr>
  </w:style>
  <w:style w:type="character" w:customStyle="1" w:styleId="ft819">
    <w:name w:val="ft819"/>
    <w:basedOn w:val="a3"/>
    <w:uiPriority w:val="99"/>
    <w:qFormat/>
    <w:rsid w:val="00D778A6"/>
    <w:rPr>
      <w:rFonts w:cs="Times New Roman"/>
    </w:rPr>
  </w:style>
  <w:style w:type="character" w:customStyle="1" w:styleId="ft877">
    <w:name w:val="ft877"/>
    <w:basedOn w:val="a3"/>
    <w:uiPriority w:val="99"/>
    <w:qFormat/>
    <w:rsid w:val="00D778A6"/>
    <w:rPr>
      <w:rFonts w:cs="Times New Roman"/>
    </w:rPr>
  </w:style>
  <w:style w:type="character" w:customStyle="1" w:styleId="ft275">
    <w:name w:val="ft275"/>
    <w:basedOn w:val="a3"/>
    <w:uiPriority w:val="99"/>
    <w:qFormat/>
    <w:rsid w:val="00D778A6"/>
    <w:rPr>
      <w:rFonts w:cs="Times New Roman"/>
    </w:rPr>
  </w:style>
  <w:style w:type="character" w:customStyle="1" w:styleId="ft935">
    <w:name w:val="ft935"/>
    <w:basedOn w:val="a3"/>
    <w:uiPriority w:val="99"/>
    <w:qFormat/>
    <w:rsid w:val="00D778A6"/>
    <w:rPr>
      <w:rFonts w:cs="Times New Roman"/>
    </w:rPr>
  </w:style>
  <w:style w:type="character" w:customStyle="1" w:styleId="ft969">
    <w:name w:val="ft969"/>
    <w:basedOn w:val="a3"/>
    <w:uiPriority w:val="99"/>
    <w:qFormat/>
    <w:rsid w:val="00D778A6"/>
    <w:rPr>
      <w:rFonts w:cs="Times New Roman"/>
    </w:rPr>
  </w:style>
  <w:style w:type="character" w:customStyle="1" w:styleId="ft1010">
    <w:name w:val="ft1010"/>
    <w:basedOn w:val="a3"/>
    <w:uiPriority w:val="99"/>
    <w:qFormat/>
    <w:rsid w:val="00D778A6"/>
    <w:rPr>
      <w:rFonts w:cs="Times New Roman"/>
    </w:rPr>
  </w:style>
  <w:style w:type="character" w:customStyle="1" w:styleId="ft1058">
    <w:name w:val="ft1058"/>
    <w:basedOn w:val="a3"/>
    <w:uiPriority w:val="99"/>
    <w:qFormat/>
    <w:rsid w:val="00D778A6"/>
    <w:rPr>
      <w:rFonts w:cs="Times New Roman"/>
    </w:rPr>
  </w:style>
  <w:style w:type="character" w:customStyle="1" w:styleId="ft1101">
    <w:name w:val="ft1101"/>
    <w:basedOn w:val="a3"/>
    <w:uiPriority w:val="99"/>
    <w:qFormat/>
    <w:rsid w:val="00D778A6"/>
    <w:rPr>
      <w:rFonts w:cs="Times New Roman"/>
    </w:rPr>
  </w:style>
  <w:style w:type="character" w:customStyle="1" w:styleId="ft1162">
    <w:name w:val="ft1162"/>
    <w:basedOn w:val="a3"/>
    <w:uiPriority w:val="99"/>
    <w:qFormat/>
    <w:rsid w:val="00D778A6"/>
    <w:rPr>
      <w:rFonts w:cs="Times New Roman"/>
    </w:rPr>
  </w:style>
  <w:style w:type="character" w:customStyle="1" w:styleId="ft1197">
    <w:name w:val="ft1197"/>
    <w:basedOn w:val="a3"/>
    <w:uiPriority w:val="99"/>
    <w:qFormat/>
    <w:rsid w:val="00D778A6"/>
    <w:rPr>
      <w:rFonts w:cs="Times New Roman"/>
    </w:rPr>
  </w:style>
  <w:style w:type="character" w:customStyle="1" w:styleId="ft1248">
    <w:name w:val="ft1248"/>
    <w:basedOn w:val="a3"/>
    <w:uiPriority w:val="99"/>
    <w:qFormat/>
    <w:rsid w:val="00D778A6"/>
    <w:rPr>
      <w:rFonts w:cs="Times New Roman"/>
    </w:rPr>
  </w:style>
  <w:style w:type="character" w:customStyle="1" w:styleId="ft1293">
    <w:name w:val="ft1293"/>
    <w:basedOn w:val="a3"/>
    <w:uiPriority w:val="99"/>
    <w:qFormat/>
    <w:rsid w:val="00D778A6"/>
    <w:rPr>
      <w:rFonts w:cs="Times New Roman"/>
    </w:rPr>
  </w:style>
  <w:style w:type="character" w:customStyle="1" w:styleId="ft1308">
    <w:name w:val="ft1308"/>
    <w:basedOn w:val="a3"/>
    <w:uiPriority w:val="99"/>
    <w:qFormat/>
    <w:rsid w:val="00D778A6"/>
    <w:rPr>
      <w:rFonts w:cs="Times New Roman"/>
    </w:rPr>
  </w:style>
  <w:style w:type="character" w:customStyle="1" w:styleId="ft1366">
    <w:name w:val="ft1366"/>
    <w:basedOn w:val="a3"/>
    <w:uiPriority w:val="99"/>
    <w:qFormat/>
    <w:rsid w:val="00D778A6"/>
    <w:rPr>
      <w:rFonts w:cs="Times New Roman"/>
    </w:rPr>
  </w:style>
  <w:style w:type="character" w:customStyle="1" w:styleId="ft1377">
    <w:name w:val="ft1377"/>
    <w:basedOn w:val="a3"/>
    <w:uiPriority w:val="99"/>
    <w:qFormat/>
    <w:rsid w:val="00D778A6"/>
    <w:rPr>
      <w:rFonts w:cs="Times New Roman"/>
    </w:rPr>
  </w:style>
  <w:style w:type="character" w:customStyle="1" w:styleId="ft1380">
    <w:name w:val="ft1380"/>
    <w:basedOn w:val="a3"/>
    <w:uiPriority w:val="99"/>
    <w:qFormat/>
    <w:rsid w:val="00D778A6"/>
    <w:rPr>
      <w:rFonts w:cs="Times New Roman"/>
    </w:rPr>
  </w:style>
  <w:style w:type="character" w:customStyle="1" w:styleId="ft1389">
    <w:name w:val="ft1389"/>
    <w:basedOn w:val="a3"/>
    <w:uiPriority w:val="99"/>
    <w:qFormat/>
    <w:rsid w:val="00D778A6"/>
    <w:rPr>
      <w:rFonts w:cs="Times New Roman"/>
    </w:rPr>
  </w:style>
  <w:style w:type="character" w:customStyle="1" w:styleId="ft1393">
    <w:name w:val="ft1393"/>
    <w:basedOn w:val="a3"/>
    <w:uiPriority w:val="99"/>
    <w:qFormat/>
    <w:rsid w:val="00D778A6"/>
    <w:rPr>
      <w:rFonts w:cs="Times New Roman"/>
    </w:rPr>
  </w:style>
  <w:style w:type="character" w:customStyle="1" w:styleId="ft1400">
    <w:name w:val="ft1400"/>
    <w:basedOn w:val="a3"/>
    <w:uiPriority w:val="99"/>
    <w:qFormat/>
    <w:rsid w:val="00D778A6"/>
    <w:rPr>
      <w:rFonts w:cs="Times New Roman"/>
    </w:rPr>
  </w:style>
  <w:style w:type="character" w:customStyle="1" w:styleId="ft1407">
    <w:name w:val="ft1407"/>
    <w:basedOn w:val="a3"/>
    <w:uiPriority w:val="99"/>
    <w:qFormat/>
    <w:rsid w:val="00D778A6"/>
    <w:rPr>
      <w:rFonts w:cs="Times New Roman"/>
    </w:rPr>
  </w:style>
  <w:style w:type="character" w:customStyle="1" w:styleId="ft1410">
    <w:name w:val="ft1410"/>
    <w:basedOn w:val="a3"/>
    <w:uiPriority w:val="99"/>
    <w:qFormat/>
    <w:rsid w:val="00D778A6"/>
    <w:rPr>
      <w:rFonts w:cs="Times New Roman"/>
    </w:rPr>
  </w:style>
  <w:style w:type="character" w:customStyle="1" w:styleId="ft1427">
    <w:name w:val="ft1427"/>
    <w:basedOn w:val="a3"/>
    <w:uiPriority w:val="99"/>
    <w:qFormat/>
    <w:rsid w:val="00D778A6"/>
    <w:rPr>
      <w:rFonts w:cs="Times New Roman"/>
    </w:rPr>
  </w:style>
  <w:style w:type="character" w:customStyle="1" w:styleId="ft1478">
    <w:name w:val="ft1478"/>
    <w:basedOn w:val="a3"/>
    <w:uiPriority w:val="99"/>
    <w:qFormat/>
    <w:rsid w:val="00D778A6"/>
    <w:rPr>
      <w:rFonts w:cs="Times New Roman"/>
    </w:rPr>
  </w:style>
  <w:style w:type="character" w:customStyle="1" w:styleId="ft1533">
    <w:name w:val="ft1533"/>
    <w:basedOn w:val="a3"/>
    <w:uiPriority w:val="99"/>
    <w:qFormat/>
    <w:rsid w:val="00D778A6"/>
    <w:rPr>
      <w:rFonts w:cs="Times New Roman"/>
    </w:rPr>
  </w:style>
  <w:style w:type="character" w:customStyle="1" w:styleId="ft1586">
    <w:name w:val="ft1586"/>
    <w:basedOn w:val="a3"/>
    <w:uiPriority w:val="99"/>
    <w:qFormat/>
    <w:rsid w:val="00D778A6"/>
    <w:rPr>
      <w:rFonts w:cs="Times New Roman"/>
    </w:rPr>
  </w:style>
  <w:style w:type="character" w:customStyle="1" w:styleId="ft1627">
    <w:name w:val="ft1627"/>
    <w:basedOn w:val="a3"/>
    <w:uiPriority w:val="99"/>
    <w:qFormat/>
    <w:rsid w:val="00D778A6"/>
    <w:rPr>
      <w:rFonts w:cs="Times New Roman"/>
    </w:rPr>
  </w:style>
  <w:style w:type="character" w:customStyle="1" w:styleId="ft1634">
    <w:name w:val="ft1634"/>
    <w:basedOn w:val="a3"/>
    <w:uiPriority w:val="99"/>
    <w:qFormat/>
    <w:rsid w:val="00D778A6"/>
    <w:rPr>
      <w:rFonts w:cs="Times New Roman"/>
    </w:rPr>
  </w:style>
  <w:style w:type="character" w:customStyle="1" w:styleId="ft1638">
    <w:name w:val="ft1638"/>
    <w:basedOn w:val="a3"/>
    <w:uiPriority w:val="99"/>
    <w:qFormat/>
    <w:rsid w:val="00D778A6"/>
    <w:rPr>
      <w:rFonts w:cs="Times New Roman"/>
    </w:rPr>
  </w:style>
  <w:style w:type="character" w:customStyle="1" w:styleId="ft1643">
    <w:name w:val="ft1643"/>
    <w:basedOn w:val="a3"/>
    <w:uiPriority w:val="99"/>
    <w:qFormat/>
    <w:rsid w:val="00D778A6"/>
    <w:rPr>
      <w:rFonts w:cs="Times New Roman"/>
    </w:rPr>
  </w:style>
  <w:style w:type="character" w:customStyle="1" w:styleId="ft1659">
    <w:name w:val="ft1659"/>
    <w:basedOn w:val="a3"/>
    <w:uiPriority w:val="99"/>
    <w:qFormat/>
    <w:rsid w:val="00D778A6"/>
    <w:rPr>
      <w:rFonts w:cs="Times New Roman"/>
    </w:rPr>
  </w:style>
  <w:style w:type="character" w:customStyle="1" w:styleId="ft1665">
    <w:name w:val="ft1665"/>
    <w:basedOn w:val="a3"/>
    <w:uiPriority w:val="99"/>
    <w:qFormat/>
    <w:rsid w:val="00D778A6"/>
    <w:rPr>
      <w:rFonts w:cs="Times New Roman"/>
    </w:rPr>
  </w:style>
  <w:style w:type="character" w:customStyle="1" w:styleId="ft1711">
    <w:name w:val="ft1711"/>
    <w:basedOn w:val="a3"/>
    <w:uiPriority w:val="99"/>
    <w:qFormat/>
    <w:rsid w:val="00D778A6"/>
    <w:rPr>
      <w:rFonts w:cs="Times New Roman"/>
    </w:rPr>
  </w:style>
  <w:style w:type="character" w:customStyle="1" w:styleId="ft1757">
    <w:name w:val="ft1757"/>
    <w:basedOn w:val="a3"/>
    <w:uiPriority w:val="99"/>
    <w:qFormat/>
    <w:rsid w:val="00D778A6"/>
    <w:rPr>
      <w:rFonts w:cs="Times New Roman"/>
    </w:rPr>
  </w:style>
  <w:style w:type="character" w:customStyle="1" w:styleId="ft1804">
    <w:name w:val="ft1804"/>
    <w:basedOn w:val="a3"/>
    <w:uiPriority w:val="99"/>
    <w:qFormat/>
    <w:rsid w:val="00D778A6"/>
    <w:rPr>
      <w:rFonts w:cs="Times New Roman"/>
    </w:rPr>
  </w:style>
  <w:style w:type="character" w:customStyle="1" w:styleId="ft1855">
    <w:name w:val="ft1855"/>
    <w:basedOn w:val="a3"/>
    <w:uiPriority w:val="99"/>
    <w:qFormat/>
    <w:rsid w:val="00D778A6"/>
    <w:rPr>
      <w:rFonts w:cs="Times New Roman"/>
    </w:rPr>
  </w:style>
  <w:style w:type="character" w:customStyle="1" w:styleId="ft1883">
    <w:name w:val="ft1883"/>
    <w:basedOn w:val="a3"/>
    <w:uiPriority w:val="99"/>
    <w:qFormat/>
    <w:rsid w:val="00D778A6"/>
    <w:rPr>
      <w:rFonts w:cs="Times New Roman"/>
    </w:rPr>
  </w:style>
  <w:style w:type="character" w:customStyle="1" w:styleId="ft1937">
    <w:name w:val="ft1937"/>
    <w:basedOn w:val="a3"/>
    <w:uiPriority w:val="99"/>
    <w:qFormat/>
    <w:rsid w:val="00D778A6"/>
    <w:rPr>
      <w:rFonts w:cs="Times New Roman"/>
    </w:rPr>
  </w:style>
  <w:style w:type="character" w:customStyle="1" w:styleId="ft1983">
    <w:name w:val="ft1983"/>
    <w:basedOn w:val="a3"/>
    <w:uiPriority w:val="99"/>
    <w:qFormat/>
    <w:rsid w:val="00D778A6"/>
    <w:rPr>
      <w:rFonts w:cs="Times New Roman"/>
    </w:rPr>
  </w:style>
  <w:style w:type="character" w:customStyle="1" w:styleId="ft2028">
    <w:name w:val="ft2028"/>
    <w:basedOn w:val="a3"/>
    <w:uiPriority w:val="99"/>
    <w:qFormat/>
    <w:rsid w:val="00D778A6"/>
    <w:rPr>
      <w:rFonts w:cs="Times New Roman"/>
    </w:rPr>
  </w:style>
  <w:style w:type="character" w:customStyle="1" w:styleId="ft2049">
    <w:name w:val="ft2049"/>
    <w:basedOn w:val="a3"/>
    <w:uiPriority w:val="99"/>
    <w:qFormat/>
    <w:rsid w:val="00D778A6"/>
    <w:rPr>
      <w:rFonts w:cs="Times New Roman"/>
    </w:rPr>
  </w:style>
  <w:style w:type="character" w:customStyle="1" w:styleId="ft2096">
    <w:name w:val="ft2096"/>
    <w:basedOn w:val="a3"/>
    <w:uiPriority w:val="99"/>
    <w:qFormat/>
    <w:rsid w:val="00D778A6"/>
    <w:rPr>
      <w:rFonts w:cs="Times New Roman"/>
    </w:rPr>
  </w:style>
  <w:style w:type="character" w:customStyle="1" w:styleId="ft2144">
    <w:name w:val="ft2144"/>
    <w:basedOn w:val="a3"/>
    <w:uiPriority w:val="99"/>
    <w:qFormat/>
    <w:rsid w:val="00D778A6"/>
    <w:rPr>
      <w:rFonts w:cs="Times New Roman"/>
    </w:rPr>
  </w:style>
  <w:style w:type="character" w:customStyle="1" w:styleId="ft2234">
    <w:name w:val="ft2234"/>
    <w:basedOn w:val="a3"/>
    <w:uiPriority w:val="99"/>
    <w:qFormat/>
    <w:rsid w:val="00D778A6"/>
    <w:rPr>
      <w:rFonts w:cs="Times New Roman"/>
    </w:rPr>
  </w:style>
  <w:style w:type="character" w:customStyle="1" w:styleId="ft2289">
    <w:name w:val="ft2289"/>
    <w:basedOn w:val="a3"/>
    <w:uiPriority w:val="99"/>
    <w:qFormat/>
    <w:rsid w:val="00D778A6"/>
    <w:rPr>
      <w:rFonts w:cs="Times New Roman"/>
    </w:rPr>
  </w:style>
  <w:style w:type="character" w:customStyle="1" w:styleId="ft1884">
    <w:name w:val="ft1884"/>
    <w:basedOn w:val="a3"/>
    <w:uiPriority w:val="99"/>
    <w:qFormat/>
    <w:rsid w:val="00D778A6"/>
    <w:rPr>
      <w:rFonts w:cs="Times New Roman"/>
    </w:rPr>
  </w:style>
  <w:style w:type="character" w:customStyle="1" w:styleId="ft2343">
    <w:name w:val="ft2343"/>
    <w:basedOn w:val="a3"/>
    <w:uiPriority w:val="99"/>
    <w:qFormat/>
    <w:rsid w:val="00D778A6"/>
    <w:rPr>
      <w:rFonts w:cs="Times New Roman"/>
    </w:rPr>
  </w:style>
  <w:style w:type="character" w:customStyle="1" w:styleId="ft2392">
    <w:name w:val="ft2392"/>
    <w:basedOn w:val="a3"/>
    <w:uiPriority w:val="99"/>
    <w:qFormat/>
    <w:rsid w:val="00D778A6"/>
    <w:rPr>
      <w:rFonts w:cs="Times New Roman"/>
    </w:rPr>
  </w:style>
  <w:style w:type="character" w:customStyle="1" w:styleId="ft2439">
    <w:name w:val="ft2439"/>
    <w:basedOn w:val="a3"/>
    <w:uiPriority w:val="99"/>
    <w:qFormat/>
    <w:rsid w:val="00D778A6"/>
    <w:rPr>
      <w:rFonts w:cs="Times New Roman"/>
    </w:rPr>
  </w:style>
  <w:style w:type="character" w:customStyle="1" w:styleId="ft2489">
    <w:name w:val="ft2489"/>
    <w:basedOn w:val="a3"/>
    <w:uiPriority w:val="99"/>
    <w:qFormat/>
    <w:rsid w:val="00D778A6"/>
    <w:rPr>
      <w:rFonts w:cs="Times New Roman"/>
    </w:rPr>
  </w:style>
  <w:style w:type="character" w:customStyle="1" w:styleId="ft2500">
    <w:name w:val="ft2500"/>
    <w:basedOn w:val="a3"/>
    <w:uiPriority w:val="99"/>
    <w:qFormat/>
    <w:rsid w:val="00D778A6"/>
    <w:rPr>
      <w:rFonts w:cs="Times New Roman"/>
    </w:rPr>
  </w:style>
  <w:style w:type="character" w:customStyle="1" w:styleId="ft2555">
    <w:name w:val="ft2555"/>
    <w:basedOn w:val="a3"/>
    <w:uiPriority w:val="99"/>
    <w:qFormat/>
    <w:rsid w:val="00D778A6"/>
    <w:rPr>
      <w:rFonts w:cs="Times New Roman"/>
    </w:rPr>
  </w:style>
  <w:style w:type="character" w:customStyle="1" w:styleId="ft2562">
    <w:name w:val="ft2562"/>
    <w:basedOn w:val="a3"/>
    <w:uiPriority w:val="99"/>
    <w:qFormat/>
    <w:rsid w:val="00D778A6"/>
    <w:rPr>
      <w:rFonts w:cs="Times New Roman"/>
    </w:rPr>
  </w:style>
  <w:style w:type="character" w:customStyle="1" w:styleId="ft2569">
    <w:name w:val="ft2569"/>
    <w:basedOn w:val="a3"/>
    <w:uiPriority w:val="99"/>
    <w:qFormat/>
    <w:rsid w:val="00D778A6"/>
    <w:rPr>
      <w:rFonts w:cs="Times New Roman"/>
    </w:rPr>
  </w:style>
  <w:style w:type="character" w:customStyle="1" w:styleId="ft2572">
    <w:name w:val="ft2572"/>
    <w:basedOn w:val="a3"/>
    <w:uiPriority w:val="99"/>
    <w:qFormat/>
    <w:rsid w:val="00D778A6"/>
    <w:rPr>
      <w:rFonts w:cs="Times New Roman"/>
    </w:rPr>
  </w:style>
  <w:style w:type="character" w:customStyle="1" w:styleId="ft2581">
    <w:name w:val="ft2581"/>
    <w:basedOn w:val="a3"/>
    <w:uiPriority w:val="99"/>
    <w:qFormat/>
    <w:rsid w:val="00D778A6"/>
    <w:rPr>
      <w:rFonts w:cs="Times New Roman"/>
    </w:rPr>
  </w:style>
  <w:style w:type="character" w:customStyle="1" w:styleId="ft2590">
    <w:name w:val="ft2590"/>
    <w:basedOn w:val="a3"/>
    <w:uiPriority w:val="99"/>
    <w:qFormat/>
    <w:rsid w:val="00D778A6"/>
    <w:rPr>
      <w:rFonts w:cs="Times New Roman"/>
    </w:rPr>
  </w:style>
  <w:style w:type="character" w:customStyle="1" w:styleId="ft2624">
    <w:name w:val="ft2624"/>
    <w:basedOn w:val="a3"/>
    <w:uiPriority w:val="99"/>
    <w:qFormat/>
    <w:rsid w:val="00D778A6"/>
    <w:rPr>
      <w:rFonts w:cs="Times New Roman"/>
    </w:rPr>
  </w:style>
  <w:style w:type="character" w:customStyle="1" w:styleId="ft2669">
    <w:name w:val="ft2669"/>
    <w:basedOn w:val="a3"/>
    <w:uiPriority w:val="99"/>
    <w:qFormat/>
    <w:rsid w:val="00D778A6"/>
    <w:rPr>
      <w:rFonts w:cs="Times New Roman"/>
    </w:rPr>
  </w:style>
  <w:style w:type="character" w:customStyle="1" w:styleId="ft2679">
    <w:name w:val="ft2679"/>
    <w:basedOn w:val="a3"/>
    <w:uiPriority w:val="99"/>
    <w:qFormat/>
    <w:rsid w:val="00D778A6"/>
    <w:rPr>
      <w:rFonts w:cs="Times New Roman"/>
    </w:rPr>
  </w:style>
  <w:style w:type="character" w:customStyle="1" w:styleId="ft2716">
    <w:name w:val="ft2716"/>
    <w:basedOn w:val="a3"/>
    <w:uiPriority w:val="99"/>
    <w:qFormat/>
    <w:rsid w:val="00D778A6"/>
    <w:rPr>
      <w:rFonts w:cs="Times New Roman"/>
    </w:rPr>
  </w:style>
  <w:style w:type="character" w:customStyle="1" w:styleId="ft2726">
    <w:name w:val="ft2726"/>
    <w:basedOn w:val="a3"/>
    <w:uiPriority w:val="99"/>
    <w:qFormat/>
    <w:rsid w:val="00D778A6"/>
    <w:rPr>
      <w:rFonts w:cs="Times New Roman"/>
    </w:rPr>
  </w:style>
  <w:style w:type="character" w:customStyle="1" w:styleId="ft2773">
    <w:name w:val="ft2773"/>
    <w:basedOn w:val="a3"/>
    <w:uiPriority w:val="99"/>
    <w:qFormat/>
    <w:rsid w:val="00D778A6"/>
    <w:rPr>
      <w:rFonts w:cs="Times New Roman"/>
    </w:rPr>
  </w:style>
  <w:style w:type="character" w:customStyle="1" w:styleId="ft2782">
    <w:name w:val="ft2782"/>
    <w:basedOn w:val="a3"/>
    <w:uiPriority w:val="99"/>
    <w:qFormat/>
    <w:rsid w:val="00D778A6"/>
    <w:rPr>
      <w:rFonts w:cs="Times New Roman"/>
    </w:rPr>
  </w:style>
  <w:style w:type="character" w:customStyle="1" w:styleId="ft2828">
    <w:name w:val="ft2828"/>
    <w:basedOn w:val="a3"/>
    <w:uiPriority w:val="99"/>
    <w:qFormat/>
    <w:rsid w:val="00D778A6"/>
    <w:rPr>
      <w:rFonts w:cs="Times New Roman"/>
    </w:rPr>
  </w:style>
  <w:style w:type="character" w:customStyle="1" w:styleId="ft2877">
    <w:name w:val="ft2877"/>
    <w:basedOn w:val="a3"/>
    <w:uiPriority w:val="99"/>
    <w:qFormat/>
    <w:rsid w:val="00D778A6"/>
    <w:rPr>
      <w:rFonts w:cs="Times New Roman"/>
    </w:rPr>
  </w:style>
  <w:style w:type="character" w:customStyle="1" w:styleId="ft2921">
    <w:name w:val="ft2921"/>
    <w:basedOn w:val="a3"/>
    <w:uiPriority w:val="99"/>
    <w:qFormat/>
    <w:rsid w:val="00D778A6"/>
    <w:rPr>
      <w:rFonts w:cs="Times New Roman"/>
    </w:rPr>
  </w:style>
  <w:style w:type="character" w:customStyle="1" w:styleId="ft2927">
    <w:name w:val="ft2927"/>
    <w:basedOn w:val="a3"/>
    <w:uiPriority w:val="99"/>
    <w:qFormat/>
    <w:rsid w:val="00D778A6"/>
    <w:rPr>
      <w:rFonts w:cs="Times New Roman"/>
    </w:rPr>
  </w:style>
  <w:style w:type="character" w:customStyle="1" w:styleId="ft2935">
    <w:name w:val="ft2935"/>
    <w:basedOn w:val="a3"/>
    <w:uiPriority w:val="99"/>
    <w:qFormat/>
    <w:rsid w:val="00D778A6"/>
    <w:rPr>
      <w:rFonts w:cs="Times New Roman"/>
    </w:rPr>
  </w:style>
  <w:style w:type="character" w:customStyle="1" w:styleId="ft2943">
    <w:name w:val="ft2943"/>
    <w:basedOn w:val="a3"/>
    <w:uiPriority w:val="99"/>
    <w:qFormat/>
    <w:rsid w:val="00D778A6"/>
    <w:rPr>
      <w:rFonts w:cs="Times New Roman"/>
    </w:rPr>
  </w:style>
  <w:style w:type="character" w:customStyle="1" w:styleId="ft2952">
    <w:name w:val="ft2952"/>
    <w:basedOn w:val="a3"/>
    <w:uiPriority w:val="99"/>
    <w:qFormat/>
    <w:rsid w:val="00D778A6"/>
    <w:rPr>
      <w:rFonts w:cs="Times New Roman"/>
    </w:rPr>
  </w:style>
  <w:style w:type="character" w:customStyle="1" w:styleId="ft2954">
    <w:name w:val="ft2954"/>
    <w:basedOn w:val="a3"/>
    <w:uiPriority w:val="99"/>
    <w:qFormat/>
    <w:rsid w:val="00D778A6"/>
    <w:rPr>
      <w:rFonts w:cs="Times New Roman"/>
    </w:rPr>
  </w:style>
  <w:style w:type="character" w:customStyle="1" w:styleId="ft2955">
    <w:name w:val="ft2955"/>
    <w:basedOn w:val="a3"/>
    <w:uiPriority w:val="99"/>
    <w:qFormat/>
    <w:rsid w:val="00D778A6"/>
    <w:rPr>
      <w:rFonts w:cs="Times New Roman"/>
    </w:rPr>
  </w:style>
  <w:style w:type="character" w:customStyle="1" w:styleId="ft2962">
    <w:name w:val="ft2962"/>
    <w:basedOn w:val="a3"/>
    <w:uiPriority w:val="99"/>
    <w:qFormat/>
    <w:rsid w:val="00D778A6"/>
    <w:rPr>
      <w:rFonts w:cs="Times New Roman"/>
    </w:rPr>
  </w:style>
  <w:style w:type="character" w:customStyle="1" w:styleId="ft2968">
    <w:name w:val="ft2968"/>
    <w:basedOn w:val="a3"/>
    <w:uiPriority w:val="99"/>
    <w:qFormat/>
    <w:rsid w:val="00D778A6"/>
    <w:rPr>
      <w:rFonts w:cs="Times New Roman"/>
    </w:rPr>
  </w:style>
  <w:style w:type="character" w:customStyle="1" w:styleId="ft2973">
    <w:name w:val="ft2973"/>
    <w:basedOn w:val="a3"/>
    <w:uiPriority w:val="99"/>
    <w:qFormat/>
    <w:rsid w:val="00D778A6"/>
    <w:rPr>
      <w:rFonts w:cs="Times New Roman"/>
    </w:rPr>
  </w:style>
  <w:style w:type="character" w:customStyle="1" w:styleId="ft2974">
    <w:name w:val="ft2974"/>
    <w:basedOn w:val="a3"/>
    <w:uiPriority w:val="99"/>
    <w:qFormat/>
    <w:rsid w:val="00D778A6"/>
    <w:rPr>
      <w:rFonts w:cs="Times New Roman"/>
    </w:rPr>
  </w:style>
  <w:style w:type="character" w:customStyle="1" w:styleId="ft2976">
    <w:name w:val="ft2976"/>
    <w:basedOn w:val="a3"/>
    <w:uiPriority w:val="99"/>
    <w:qFormat/>
    <w:rsid w:val="00D778A6"/>
    <w:rPr>
      <w:rFonts w:cs="Times New Roman"/>
    </w:rPr>
  </w:style>
  <w:style w:type="character" w:customStyle="1" w:styleId="ft2985">
    <w:name w:val="ft2985"/>
    <w:basedOn w:val="a3"/>
    <w:uiPriority w:val="99"/>
    <w:qFormat/>
    <w:rsid w:val="00D778A6"/>
    <w:rPr>
      <w:rFonts w:cs="Times New Roman"/>
    </w:rPr>
  </w:style>
  <w:style w:type="character" w:customStyle="1" w:styleId="ft3002">
    <w:name w:val="ft3002"/>
    <w:basedOn w:val="a3"/>
    <w:uiPriority w:val="99"/>
    <w:qFormat/>
    <w:rsid w:val="00D778A6"/>
    <w:rPr>
      <w:rFonts w:cs="Times New Roman"/>
    </w:rPr>
  </w:style>
  <w:style w:type="character" w:customStyle="1" w:styleId="ft3037">
    <w:name w:val="ft3037"/>
    <w:basedOn w:val="a3"/>
    <w:uiPriority w:val="99"/>
    <w:qFormat/>
    <w:rsid w:val="00D778A6"/>
    <w:rPr>
      <w:rFonts w:cs="Times New Roman"/>
    </w:rPr>
  </w:style>
  <w:style w:type="character" w:customStyle="1" w:styleId="ft3084">
    <w:name w:val="ft3084"/>
    <w:basedOn w:val="a3"/>
    <w:uiPriority w:val="99"/>
    <w:qFormat/>
    <w:rsid w:val="00D778A6"/>
    <w:rPr>
      <w:rFonts w:cs="Times New Roman"/>
    </w:rPr>
  </w:style>
  <w:style w:type="character" w:customStyle="1" w:styleId="ft3127">
    <w:name w:val="ft3127"/>
    <w:basedOn w:val="a3"/>
    <w:uiPriority w:val="99"/>
    <w:qFormat/>
    <w:rsid w:val="00D778A6"/>
    <w:rPr>
      <w:rFonts w:cs="Times New Roman"/>
    </w:rPr>
  </w:style>
  <w:style w:type="character" w:customStyle="1" w:styleId="ft3156">
    <w:name w:val="ft3156"/>
    <w:basedOn w:val="a3"/>
    <w:uiPriority w:val="99"/>
    <w:qFormat/>
    <w:rsid w:val="00D778A6"/>
    <w:rPr>
      <w:rFonts w:cs="Times New Roman"/>
    </w:rPr>
  </w:style>
  <w:style w:type="character" w:customStyle="1" w:styleId="ft3206">
    <w:name w:val="ft3206"/>
    <w:basedOn w:val="a3"/>
    <w:uiPriority w:val="99"/>
    <w:qFormat/>
    <w:rsid w:val="00D778A6"/>
    <w:rPr>
      <w:rFonts w:cs="Times New Roman"/>
    </w:rPr>
  </w:style>
  <w:style w:type="character" w:customStyle="1" w:styleId="ft3264">
    <w:name w:val="ft3264"/>
    <w:basedOn w:val="a3"/>
    <w:uiPriority w:val="99"/>
    <w:qFormat/>
    <w:rsid w:val="00D778A6"/>
    <w:rPr>
      <w:rFonts w:cs="Times New Roman"/>
    </w:rPr>
  </w:style>
  <w:style w:type="character" w:customStyle="1" w:styleId="ft3315">
    <w:name w:val="ft3315"/>
    <w:basedOn w:val="a3"/>
    <w:uiPriority w:val="99"/>
    <w:qFormat/>
    <w:rsid w:val="00D778A6"/>
    <w:rPr>
      <w:rFonts w:cs="Times New Roman"/>
    </w:rPr>
  </w:style>
  <w:style w:type="character" w:customStyle="1" w:styleId="ft3373">
    <w:name w:val="ft3373"/>
    <w:basedOn w:val="a3"/>
    <w:uiPriority w:val="99"/>
    <w:qFormat/>
    <w:rsid w:val="00D778A6"/>
    <w:rPr>
      <w:rFonts w:cs="Times New Roman"/>
    </w:rPr>
  </w:style>
  <w:style w:type="character" w:customStyle="1" w:styleId="ft3432">
    <w:name w:val="ft3432"/>
    <w:basedOn w:val="a3"/>
    <w:uiPriority w:val="99"/>
    <w:qFormat/>
    <w:rsid w:val="00D778A6"/>
    <w:rPr>
      <w:rFonts w:cs="Times New Roman"/>
    </w:rPr>
  </w:style>
  <w:style w:type="character" w:customStyle="1" w:styleId="ft3489">
    <w:name w:val="ft3489"/>
    <w:basedOn w:val="a3"/>
    <w:uiPriority w:val="99"/>
    <w:qFormat/>
    <w:rsid w:val="00D778A6"/>
    <w:rPr>
      <w:rFonts w:cs="Times New Roman"/>
    </w:rPr>
  </w:style>
  <w:style w:type="character" w:customStyle="1" w:styleId="ft3546">
    <w:name w:val="ft3546"/>
    <w:basedOn w:val="a3"/>
    <w:uiPriority w:val="99"/>
    <w:qFormat/>
    <w:rsid w:val="00D778A6"/>
    <w:rPr>
      <w:rFonts w:cs="Times New Roman"/>
    </w:rPr>
  </w:style>
  <w:style w:type="character" w:customStyle="1" w:styleId="ft3608">
    <w:name w:val="ft3608"/>
    <w:basedOn w:val="a3"/>
    <w:uiPriority w:val="99"/>
    <w:qFormat/>
    <w:rsid w:val="00D778A6"/>
    <w:rPr>
      <w:rFonts w:cs="Times New Roman"/>
    </w:rPr>
  </w:style>
  <w:style w:type="character" w:customStyle="1" w:styleId="ft3651">
    <w:name w:val="ft3651"/>
    <w:basedOn w:val="a3"/>
    <w:uiPriority w:val="99"/>
    <w:qFormat/>
    <w:rsid w:val="00D778A6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D778A6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D778A6"/>
    <w:rPr>
      <w:rFonts w:cs="Times New Roman"/>
    </w:rPr>
  </w:style>
  <w:style w:type="character" w:customStyle="1" w:styleId="1142">
    <w:name w:val="Знак Знак114"/>
    <w:uiPriority w:val="99"/>
    <w:locked/>
    <w:rsid w:val="00D778A6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D778A6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D778A6"/>
  </w:style>
  <w:style w:type="character" w:customStyle="1" w:styleId="ft9274">
    <w:name w:val="ft9274"/>
    <w:uiPriority w:val="99"/>
    <w:qFormat/>
    <w:rsid w:val="00D778A6"/>
  </w:style>
  <w:style w:type="character" w:customStyle="1" w:styleId="ft9282">
    <w:name w:val="ft9282"/>
    <w:uiPriority w:val="99"/>
    <w:qFormat/>
    <w:rsid w:val="00D778A6"/>
  </w:style>
  <w:style w:type="character" w:customStyle="1" w:styleId="ft9284">
    <w:name w:val="ft9284"/>
    <w:uiPriority w:val="99"/>
    <w:qFormat/>
    <w:rsid w:val="00D778A6"/>
  </w:style>
  <w:style w:type="character" w:customStyle="1" w:styleId="ft9287">
    <w:name w:val="ft9287"/>
    <w:uiPriority w:val="99"/>
    <w:qFormat/>
    <w:rsid w:val="00D778A6"/>
  </w:style>
  <w:style w:type="character" w:customStyle="1" w:styleId="ft9293">
    <w:name w:val="ft9293"/>
    <w:uiPriority w:val="99"/>
    <w:qFormat/>
    <w:rsid w:val="00D778A6"/>
  </w:style>
  <w:style w:type="character" w:customStyle="1" w:styleId="ft9299">
    <w:name w:val="ft9299"/>
    <w:uiPriority w:val="99"/>
    <w:qFormat/>
    <w:rsid w:val="00D778A6"/>
  </w:style>
  <w:style w:type="character" w:customStyle="1" w:styleId="ft9306">
    <w:name w:val="ft9306"/>
    <w:uiPriority w:val="99"/>
    <w:qFormat/>
    <w:rsid w:val="00D778A6"/>
  </w:style>
  <w:style w:type="character" w:customStyle="1" w:styleId="ft8849">
    <w:name w:val="ft8849"/>
    <w:uiPriority w:val="99"/>
    <w:qFormat/>
    <w:rsid w:val="00D778A6"/>
  </w:style>
  <w:style w:type="character" w:customStyle="1" w:styleId="ft9312">
    <w:name w:val="ft9312"/>
    <w:uiPriority w:val="99"/>
    <w:qFormat/>
    <w:rsid w:val="00D778A6"/>
  </w:style>
  <w:style w:type="character" w:customStyle="1" w:styleId="ft9316">
    <w:name w:val="ft9316"/>
    <w:uiPriority w:val="99"/>
    <w:qFormat/>
    <w:rsid w:val="00D778A6"/>
  </w:style>
  <w:style w:type="character" w:customStyle="1" w:styleId="ft9324">
    <w:name w:val="ft9324"/>
    <w:uiPriority w:val="99"/>
    <w:qFormat/>
    <w:rsid w:val="00D778A6"/>
  </w:style>
  <w:style w:type="character" w:customStyle="1" w:styleId="ft9330">
    <w:name w:val="ft9330"/>
    <w:uiPriority w:val="99"/>
    <w:qFormat/>
    <w:rsid w:val="00D778A6"/>
  </w:style>
  <w:style w:type="character" w:customStyle="1" w:styleId="18100">
    <w:name w:val="Знак Знак1810"/>
    <w:uiPriority w:val="99"/>
    <w:rsid w:val="00D778A6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D778A6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D778A6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D778A6"/>
    <w:rPr>
      <w:rFonts w:ascii="Wingdings" w:hAnsi="Wingdings"/>
    </w:rPr>
  </w:style>
  <w:style w:type="character" w:customStyle="1" w:styleId="WW8Num39z0">
    <w:name w:val="WW8Num39z0"/>
    <w:uiPriority w:val="99"/>
    <w:qFormat/>
    <w:rsid w:val="00D778A6"/>
    <w:rPr>
      <w:rFonts w:ascii="Wingdings" w:hAnsi="Wingdings"/>
    </w:rPr>
  </w:style>
  <w:style w:type="character" w:customStyle="1" w:styleId="WW8Num42z0">
    <w:name w:val="WW8Num42z0"/>
    <w:uiPriority w:val="99"/>
    <w:qFormat/>
    <w:rsid w:val="00D778A6"/>
    <w:rPr>
      <w:rFonts w:ascii="Wingdings" w:hAnsi="Wingdings"/>
    </w:rPr>
  </w:style>
  <w:style w:type="character" w:customStyle="1" w:styleId="WW8Num44z0">
    <w:name w:val="WW8Num44z0"/>
    <w:uiPriority w:val="99"/>
    <w:qFormat/>
    <w:rsid w:val="00D778A6"/>
    <w:rPr>
      <w:rFonts w:ascii="Wingdings" w:hAnsi="Wingdings"/>
    </w:rPr>
  </w:style>
  <w:style w:type="character" w:customStyle="1" w:styleId="WW8Num44z1">
    <w:name w:val="WW8Num44z1"/>
    <w:uiPriority w:val="99"/>
    <w:qFormat/>
    <w:rsid w:val="00D778A6"/>
    <w:rPr>
      <w:rFonts w:ascii="Courier New" w:hAnsi="Courier New"/>
    </w:rPr>
  </w:style>
  <w:style w:type="character" w:customStyle="1" w:styleId="WW8Num44z3">
    <w:name w:val="WW8Num44z3"/>
    <w:uiPriority w:val="99"/>
    <w:qFormat/>
    <w:rsid w:val="00D778A6"/>
    <w:rPr>
      <w:rFonts w:ascii="Symbol" w:hAnsi="Symbol"/>
    </w:rPr>
  </w:style>
  <w:style w:type="character" w:customStyle="1" w:styleId="WW8Num47z0">
    <w:name w:val="WW8Num47z0"/>
    <w:uiPriority w:val="99"/>
    <w:qFormat/>
    <w:rsid w:val="00D778A6"/>
    <w:rPr>
      <w:rFonts w:ascii="Wingdings" w:hAnsi="Wingdings"/>
    </w:rPr>
  </w:style>
  <w:style w:type="character" w:customStyle="1" w:styleId="WW8Num47z1">
    <w:name w:val="WW8Num47z1"/>
    <w:uiPriority w:val="99"/>
    <w:qFormat/>
    <w:rsid w:val="00D778A6"/>
    <w:rPr>
      <w:rFonts w:ascii="Courier New" w:hAnsi="Courier New"/>
    </w:rPr>
  </w:style>
  <w:style w:type="character" w:customStyle="1" w:styleId="WW8Num47z3">
    <w:name w:val="WW8Num47z3"/>
    <w:uiPriority w:val="99"/>
    <w:qFormat/>
    <w:rsid w:val="00D778A6"/>
    <w:rPr>
      <w:rFonts w:ascii="Symbol" w:hAnsi="Symbol"/>
    </w:rPr>
  </w:style>
  <w:style w:type="character" w:customStyle="1" w:styleId="WW8Num50z0">
    <w:name w:val="WW8Num50z0"/>
    <w:uiPriority w:val="99"/>
    <w:qFormat/>
    <w:rsid w:val="00D778A6"/>
    <w:rPr>
      <w:rFonts w:ascii="Wingdings" w:hAnsi="Wingdings"/>
    </w:rPr>
  </w:style>
  <w:style w:type="character" w:customStyle="1" w:styleId="WW8Num51z0">
    <w:name w:val="WW8Num51z0"/>
    <w:uiPriority w:val="99"/>
    <w:qFormat/>
    <w:rsid w:val="00D778A6"/>
    <w:rPr>
      <w:rFonts w:ascii="Wingdings" w:hAnsi="Wingdings"/>
    </w:rPr>
  </w:style>
  <w:style w:type="character" w:customStyle="1" w:styleId="WW8Num52z0">
    <w:name w:val="WW8Num52z0"/>
    <w:uiPriority w:val="99"/>
    <w:qFormat/>
    <w:rsid w:val="00D778A6"/>
    <w:rPr>
      <w:rFonts w:ascii="Symbol" w:hAnsi="Symbol"/>
    </w:rPr>
  </w:style>
  <w:style w:type="character" w:customStyle="1" w:styleId="WW8Num53z0">
    <w:name w:val="WW8Num53z0"/>
    <w:uiPriority w:val="99"/>
    <w:qFormat/>
    <w:rsid w:val="00D778A6"/>
    <w:rPr>
      <w:rFonts w:ascii="Wingdings" w:hAnsi="Wingdings"/>
    </w:rPr>
  </w:style>
  <w:style w:type="character" w:customStyle="1" w:styleId="WW8Num53z1">
    <w:name w:val="WW8Num53z1"/>
    <w:uiPriority w:val="99"/>
    <w:qFormat/>
    <w:rsid w:val="00D778A6"/>
    <w:rPr>
      <w:rFonts w:ascii="Courier New" w:hAnsi="Courier New"/>
    </w:rPr>
  </w:style>
  <w:style w:type="character" w:customStyle="1" w:styleId="WW8Num53z3">
    <w:name w:val="WW8Num53z3"/>
    <w:uiPriority w:val="99"/>
    <w:qFormat/>
    <w:rsid w:val="00D778A6"/>
    <w:rPr>
      <w:rFonts w:ascii="Symbol" w:hAnsi="Symbol"/>
    </w:rPr>
  </w:style>
  <w:style w:type="character" w:customStyle="1" w:styleId="WW8Num55z0">
    <w:name w:val="WW8Num55z0"/>
    <w:uiPriority w:val="99"/>
    <w:qFormat/>
    <w:rsid w:val="00D778A6"/>
    <w:rPr>
      <w:rFonts w:ascii="Symbol" w:hAnsi="Symbol"/>
    </w:rPr>
  </w:style>
  <w:style w:type="character" w:customStyle="1" w:styleId="WW8Num56z0">
    <w:name w:val="WW8Num56z0"/>
    <w:uiPriority w:val="99"/>
    <w:qFormat/>
    <w:rsid w:val="00D778A6"/>
    <w:rPr>
      <w:rFonts w:ascii="Symbol" w:hAnsi="Symbol"/>
    </w:rPr>
  </w:style>
  <w:style w:type="character" w:customStyle="1" w:styleId="WW8Num59z0">
    <w:name w:val="WW8Num59z0"/>
    <w:uiPriority w:val="99"/>
    <w:qFormat/>
    <w:rsid w:val="00D778A6"/>
    <w:rPr>
      <w:rFonts w:ascii="Symbol" w:hAnsi="Symbol"/>
    </w:rPr>
  </w:style>
  <w:style w:type="character" w:customStyle="1" w:styleId="WW8Num63z0">
    <w:name w:val="WW8Num63z0"/>
    <w:uiPriority w:val="99"/>
    <w:qFormat/>
    <w:rsid w:val="00D778A6"/>
    <w:rPr>
      <w:rFonts w:ascii="Symbol" w:hAnsi="Symbol"/>
    </w:rPr>
  </w:style>
  <w:style w:type="character" w:customStyle="1" w:styleId="WW8Num66z0">
    <w:name w:val="WW8Num66z0"/>
    <w:uiPriority w:val="99"/>
    <w:qFormat/>
    <w:rsid w:val="00D778A6"/>
    <w:rPr>
      <w:rFonts w:ascii="Symbol" w:hAnsi="Symbol"/>
    </w:rPr>
  </w:style>
  <w:style w:type="character" w:customStyle="1" w:styleId="WW8Num69z1">
    <w:name w:val="WW8Num69z1"/>
    <w:uiPriority w:val="99"/>
    <w:qFormat/>
    <w:rsid w:val="00D778A6"/>
    <w:rPr>
      <w:rFonts w:ascii="Wingdings" w:hAnsi="Wingdings"/>
    </w:rPr>
  </w:style>
  <w:style w:type="character" w:customStyle="1" w:styleId="WW8Num72z0">
    <w:name w:val="WW8Num72z0"/>
    <w:uiPriority w:val="99"/>
    <w:qFormat/>
    <w:rsid w:val="00D778A6"/>
    <w:rPr>
      <w:rFonts w:ascii="Symbol" w:hAnsi="Symbol"/>
    </w:rPr>
  </w:style>
  <w:style w:type="character" w:customStyle="1" w:styleId="WW8Num72z1">
    <w:name w:val="WW8Num72z1"/>
    <w:uiPriority w:val="99"/>
    <w:qFormat/>
    <w:rsid w:val="00D778A6"/>
    <w:rPr>
      <w:rFonts w:ascii="Courier New" w:hAnsi="Courier New"/>
    </w:rPr>
  </w:style>
  <w:style w:type="character" w:customStyle="1" w:styleId="WW8Num72z2">
    <w:name w:val="WW8Num72z2"/>
    <w:uiPriority w:val="99"/>
    <w:qFormat/>
    <w:rsid w:val="00D778A6"/>
    <w:rPr>
      <w:rFonts w:ascii="Wingdings" w:hAnsi="Wingdings"/>
    </w:rPr>
  </w:style>
  <w:style w:type="character" w:customStyle="1" w:styleId="WW8Num74z0">
    <w:name w:val="WW8Num74z0"/>
    <w:uiPriority w:val="99"/>
    <w:qFormat/>
    <w:rsid w:val="00D778A6"/>
    <w:rPr>
      <w:rFonts w:ascii="Symbol" w:hAnsi="Symbol"/>
    </w:rPr>
  </w:style>
  <w:style w:type="character" w:customStyle="1" w:styleId="WW8Num75z0">
    <w:name w:val="WW8Num75z0"/>
    <w:uiPriority w:val="99"/>
    <w:qFormat/>
    <w:rsid w:val="00D778A6"/>
    <w:rPr>
      <w:rFonts w:ascii="Wingdings" w:hAnsi="Wingdings"/>
    </w:rPr>
  </w:style>
  <w:style w:type="character" w:customStyle="1" w:styleId="WW8Num75z1">
    <w:name w:val="WW8Num75z1"/>
    <w:uiPriority w:val="99"/>
    <w:qFormat/>
    <w:rsid w:val="00D778A6"/>
    <w:rPr>
      <w:rFonts w:ascii="Courier New" w:hAnsi="Courier New"/>
    </w:rPr>
  </w:style>
  <w:style w:type="character" w:customStyle="1" w:styleId="WW8Num75z3">
    <w:name w:val="WW8Num75z3"/>
    <w:uiPriority w:val="99"/>
    <w:qFormat/>
    <w:rsid w:val="00D778A6"/>
    <w:rPr>
      <w:rFonts w:ascii="Symbol" w:hAnsi="Symbol"/>
    </w:rPr>
  </w:style>
  <w:style w:type="character" w:customStyle="1" w:styleId="WW8Num77z0">
    <w:name w:val="WW8Num77z0"/>
    <w:uiPriority w:val="99"/>
    <w:qFormat/>
    <w:rsid w:val="00D778A6"/>
    <w:rPr>
      <w:rFonts w:ascii="Symbol" w:hAnsi="Symbol"/>
    </w:rPr>
  </w:style>
  <w:style w:type="character" w:customStyle="1" w:styleId="WW8Num78z0">
    <w:name w:val="WW8Num78z0"/>
    <w:uiPriority w:val="99"/>
    <w:qFormat/>
    <w:rsid w:val="00D778A6"/>
    <w:rPr>
      <w:rFonts w:ascii="Wingdings" w:hAnsi="Wingdings"/>
    </w:rPr>
  </w:style>
  <w:style w:type="character" w:customStyle="1" w:styleId="WW8Num78z1">
    <w:name w:val="WW8Num78z1"/>
    <w:uiPriority w:val="99"/>
    <w:qFormat/>
    <w:rsid w:val="00D778A6"/>
    <w:rPr>
      <w:rFonts w:ascii="Courier New" w:hAnsi="Courier New"/>
    </w:rPr>
  </w:style>
  <w:style w:type="character" w:customStyle="1" w:styleId="WW8Num78z3">
    <w:name w:val="WW8Num78z3"/>
    <w:uiPriority w:val="99"/>
    <w:qFormat/>
    <w:rsid w:val="00D778A6"/>
    <w:rPr>
      <w:rFonts w:ascii="Symbol" w:hAnsi="Symbol"/>
    </w:rPr>
  </w:style>
  <w:style w:type="character" w:customStyle="1" w:styleId="WW8Num79z0">
    <w:name w:val="WW8Num79z0"/>
    <w:uiPriority w:val="99"/>
    <w:qFormat/>
    <w:rsid w:val="00D778A6"/>
    <w:rPr>
      <w:rFonts w:ascii="Symbol" w:hAnsi="Symbol"/>
    </w:rPr>
  </w:style>
  <w:style w:type="character" w:customStyle="1" w:styleId="WW8Num86z0">
    <w:name w:val="WW8Num86z0"/>
    <w:uiPriority w:val="99"/>
    <w:qFormat/>
    <w:rsid w:val="00D778A6"/>
    <w:rPr>
      <w:rFonts w:ascii="Wingdings" w:hAnsi="Wingdings"/>
    </w:rPr>
  </w:style>
  <w:style w:type="character" w:customStyle="1" w:styleId="WW8Num86z1">
    <w:name w:val="WW8Num86z1"/>
    <w:uiPriority w:val="99"/>
    <w:qFormat/>
    <w:rsid w:val="00D778A6"/>
    <w:rPr>
      <w:rFonts w:ascii="Courier New" w:hAnsi="Courier New"/>
    </w:rPr>
  </w:style>
  <w:style w:type="character" w:customStyle="1" w:styleId="WW8Num86z3">
    <w:name w:val="WW8Num86z3"/>
    <w:uiPriority w:val="99"/>
    <w:qFormat/>
    <w:rsid w:val="00D778A6"/>
    <w:rPr>
      <w:rFonts w:ascii="Symbol" w:hAnsi="Symbol"/>
    </w:rPr>
  </w:style>
  <w:style w:type="character" w:customStyle="1" w:styleId="WW8Num87z0">
    <w:name w:val="WW8Num87z0"/>
    <w:uiPriority w:val="99"/>
    <w:qFormat/>
    <w:rsid w:val="00D778A6"/>
    <w:rPr>
      <w:rFonts w:ascii="Symbol" w:hAnsi="Symbol"/>
    </w:rPr>
  </w:style>
  <w:style w:type="character" w:customStyle="1" w:styleId="WW8Num89z0">
    <w:name w:val="WW8Num89z0"/>
    <w:uiPriority w:val="99"/>
    <w:qFormat/>
    <w:rsid w:val="00D778A6"/>
    <w:rPr>
      <w:rFonts w:ascii="Symbol" w:hAnsi="Symbol"/>
    </w:rPr>
  </w:style>
  <w:style w:type="character" w:customStyle="1" w:styleId="WW8Num90z0">
    <w:name w:val="WW8Num90z0"/>
    <w:uiPriority w:val="99"/>
    <w:qFormat/>
    <w:rsid w:val="00D778A6"/>
    <w:rPr>
      <w:rFonts w:ascii="Symbol" w:hAnsi="Symbol"/>
    </w:rPr>
  </w:style>
  <w:style w:type="character" w:customStyle="1" w:styleId="WW8Num92z0">
    <w:name w:val="WW8Num92z0"/>
    <w:uiPriority w:val="99"/>
    <w:qFormat/>
    <w:rsid w:val="00D778A6"/>
    <w:rPr>
      <w:rFonts w:ascii="Symbol" w:hAnsi="Symbol"/>
    </w:rPr>
  </w:style>
  <w:style w:type="character" w:customStyle="1" w:styleId="WW8Num93z0">
    <w:name w:val="WW8Num93z0"/>
    <w:uiPriority w:val="99"/>
    <w:qFormat/>
    <w:rsid w:val="00D778A6"/>
    <w:rPr>
      <w:rFonts w:ascii="Wingdings" w:hAnsi="Wingdings"/>
    </w:rPr>
  </w:style>
  <w:style w:type="character" w:customStyle="1" w:styleId="WW8Num93z1">
    <w:name w:val="WW8Num93z1"/>
    <w:uiPriority w:val="99"/>
    <w:qFormat/>
    <w:rsid w:val="00D778A6"/>
    <w:rPr>
      <w:rFonts w:ascii="Courier New" w:hAnsi="Courier New"/>
    </w:rPr>
  </w:style>
  <w:style w:type="character" w:customStyle="1" w:styleId="WW8Num93z3">
    <w:name w:val="WW8Num93z3"/>
    <w:uiPriority w:val="99"/>
    <w:qFormat/>
    <w:rsid w:val="00D778A6"/>
    <w:rPr>
      <w:rFonts w:ascii="Symbol" w:hAnsi="Symbol"/>
    </w:rPr>
  </w:style>
  <w:style w:type="character" w:customStyle="1" w:styleId="WW8Num94z0">
    <w:name w:val="WW8Num94z0"/>
    <w:uiPriority w:val="99"/>
    <w:qFormat/>
    <w:rsid w:val="00D778A6"/>
    <w:rPr>
      <w:rFonts w:ascii="Symbol" w:hAnsi="Symbol"/>
    </w:rPr>
  </w:style>
  <w:style w:type="character" w:customStyle="1" w:styleId="WW8Num97z0">
    <w:name w:val="WW8Num97z0"/>
    <w:uiPriority w:val="99"/>
    <w:qFormat/>
    <w:rsid w:val="00D778A6"/>
    <w:rPr>
      <w:rFonts w:ascii="Symbol" w:hAnsi="Symbol"/>
    </w:rPr>
  </w:style>
  <w:style w:type="character" w:customStyle="1" w:styleId="WW8Num99z0">
    <w:name w:val="WW8Num99z0"/>
    <w:uiPriority w:val="99"/>
    <w:qFormat/>
    <w:rsid w:val="00D778A6"/>
    <w:rPr>
      <w:rFonts w:ascii="Symbol" w:hAnsi="Symbol"/>
    </w:rPr>
  </w:style>
  <w:style w:type="character" w:customStyle="1" w:styleId="WW8Num101z0">
    <w:name w:val="WW8Num101z0"/>
    <w:uiPriority w:val="99"/>
    <w:qFormat/>
    <w:rsid w:val="00D778A6"/>
    <w:rPr>
      <w:rFonts w:ascii="Symbol" w:hAnsi="Symbol"/>
    </w:rPr>
  </w:style>
  <w:style w:type="character" w:customStyle="1" w:styleId="WW8Num104z0">
    <w:name w:val="WW8Num104z0"/>
    <w:uiPriority w:val="99"/>
    <w:qFormat/>
    <w:rsid w:val="00D778A6"/>
    <w:rPr>
      <w:rFonts w:ascii="Symbol" w:hAnsi="Symbol"/>
    </w:rPr>
  </w:style>
  <w:style w:type="character" w:customStyle="1" w:styleId="WW8Num107z0">
    <w:name w:val="WW8Num107z0"/>
    <w:uiPriority w:val="99"/>
    <w:qFormat/>
    <w:rsid w:val="00D778A6"/>
    <w:rPr>
      <w:rFonts w:ascii="Symbol" w:hAnsi="Symbol"/>
    </w:rPr>
  </w:style>
  <w:style w:type="character" w:customStyle="1" w:styleId="WW8Num109z0">
    <w:name w:val="WW8Num109z0"/>
    <w:uiPriority w:val="99"/>
    <w:qFormat/>
    <w:rsid w:val="00D778A6"/>
    <w:rPr>
      <w:rFonts w:ascii="Symbol" w:hAnsi="Symbol"/>
    </w:rPr>
  </w:style>
  <w:style w:type="character" w:customStyle="1" w:styleId="WW8Num112z1">
    <w:name w:val="WW8Num112z1"/>
    <w:uiPriority w:val="99"/>
    <w:qFormat/>
    <w:rsid w:val="00D778A6"/>
    <w:rPr>
      <w:color w:val="000000"/>
    </w:rPr>
  </w:style>
  <w:style w:type="character" w:customStyle="1" w:styleId="WW8Num114z0">
    <w:name w:val="WW8Num114z0"/>
    <w:uiPriority w:val="99"/>
    <w:qFormat/>
    <w:rsid w:val="00D778A6"/>
    <w:rPr>
      <w:rFonts w:ascii="Symbol" w:hAnsi="Symbol"/>
    </w:rPr>
  </w:style>
  <w:style w:type="character" w:customStyle="1" w:styleId="WW8Num117z0">
    <w:name w:val="WW8Num117z0"/>
    <w:uiPriority w:val="99"/>
    <w:qFormat/>
    <w:rsid w:val="00D778A6"/>
    <w:rPr>
      <w:rFonts w:ascii="Symbol" w:hAnsi="Symbol"/>
    </w:rPr>
  </w:style>
  <w:style w:type="character" w:customStyle="1" w:styleId="WW8Num118z0">
    <w:name w:val="WW8Num118z0"/>
    <w:uiPriority w:val="99"/>
    <w:qFormat/>
    <w:rsid w:val="00D778A6"/>
    <w:rPr>
      <w:rFonts w:ascii="Wingdings" w:hAnsi="Wingdings"/>
    </w:rPr>
  </w:style>
  <w:style w:type="character" w:customStyle="1" w:styleId="WW8Num118z1">
    <w:name w:val="WW8Num118z1"/>
    <w:uiPriority w:val="99"/>
    <w:qFormat/>
    <w:rsid w:val="00D778A6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D778A6"/>
    <w:rPr>
      <w:rFonts w:ascii="Symbol" w:hAnsi="Symbol"/>
    </w:rPr>
  </w:style>
  <w:style w:type="character" w:customStyle="1" w:styleId="WW8Num120z0">
    <w:name w:val="WW8Num120z0"/>
    <w:uiPriority w:val="99"/>
    <w:qFormat/>
    <w:rsid w:val="00D778A6"/>
    <w:rPr>
      <w:rFonts w:ascii="Symbol" w:hAnsi="Symbol"/>
    </w:rPr>
  </w:style>
  <w:style w:type="character" w:customStyle="1" w:styleId="WW8Num121z0">
    <w:name w:val="WW8Num121z0"/>
    <w:uiPriority w:val="99"/>
    <w:qFormat/>
    <w:rsid w:val="00D778A6"/>
    <w:rPr>
      <w:rFonts w:ascii="Symbol" w:hAnsi="Symbol"/>
    </w:rPr>
  </w:style>
  <w:style w:type="character" w:customStyle="1" w:styleId="WW8Num124z0">
    <w:name w:val="WW8Num124z0"/>
    <w:uiPriority w:val="99"/>
    <w:qFormat/>
    <w:rsid w:val="00D778A6"/>
    <w:rPr>
      <w:rFonts w:ascii="Symbol" w:hAnsi="Symbol"/>
    </w:rPr>
  </w:style>
  <w:style w:type="character" w:customStyle="1" w:styleId="WW8Num125z0">
    <w:name w:val="WW8Num125z0"/>
    <w:uiPriority w:val="99"/>
    <w:qFormat/>
    <w:rsid w:val="00D778A6"/>
    <w:rPr>
      <w:rFonts w:ascii="Wingdings" w:hAnsi="Wingdings"/>
    </w:rPr>
  </w:style>
  <w:style w:type="character" w:customStyle="1" w:styleId="WW8Num125z1">
    <w:name w:val="WW8Num125z1"/>
    <w:uiPriority w:val="99"/>
    <w:qFormat/>
    <w:rsid w:val="00D778A6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D778A6"/>
    <w:rPr>
      <w:rFonts w:ascii="Symbol" w:hAnsi="Symbol"/>
    </w:rPr>
  </w:style>
  <w:style w:type="character" w:customStyle="1" w:styleId="WW8Num126z0">
    <w:name w:val="WW8Num126z0"/>
    <w:uiPriority w:val="99"/>
    <w:qFormat/>
    <w:rsid w:val="00D778A6"/>
    <w:rPr>
      <w:rFonts w:ascii="Symbol" w:hAnsi="Symbol"/>
    </w:rPr>
  </w:style>
  <w:style w:type="character" w:customStyle="1" w:styleId="WW8Num127z0">
    <w:name w:val="WW8Num127z0"/>
    <w:uiPriority w:val="99"/>
    <w:qFormat/>
    <w:rsid w:val="00D778A6"/>
    <w:rPr>
      <w:rFonts w:ascii="Symbol" w:hAnsi="Symbol"/>
    </w:rPr>
  </w:style>
  <w:style w:type="character" w:customStyle="1" w:styleId="WW8Num130z0">
    <w:name w:val="WW8Num130z0"/>
    <w:uiPriority w:val="99"/>
    <w:qFormat/>
    <w:rsid w:val="00D778A6"/>
    <w:rPr>
      <w:rFonts w:ascii="Symbol" w:hAnsi="Symbol"/>
    </w:rPr>
  </w:style>
  <w:style w:type="character" w:customStyle="1" w:styleId="WW8Num131z0">
    <w:name w:val="WW8Num131z0"/>
    <w:uiPriority w:val="99"/>
    <w:qFormat/>
    <w:rsid w:val="00D778A6"/>
    <w:rPr>
      <w:rFonts w:ascii="Symbol" w:hAnsi="Symbol"/>
    </w:rPr>
  </w:style>
  <w:style w:type="character" w:customStyle="1" w:styleId="WW8Num132z0">
    <w:name w:val="WW8Num132z0"/>
    <w:uiPriority w:val="99"/>
    <w:qFormat/>
    <w:rsid w:val="00D778A6"/>
    <w:rPr>
      <w:rFonts w:ascii="Symbol" w:hAnsi="Symbol"/>
    </w:rPr>
  </w:style>
  <w:style w:type="character" w:customStyle="1" w:styleId="WW8Num134z0">
    <w:name w:val="WW8Num134z0"/>
    <w:uiPriority w:val="99"/>
    <w:qFormat/>
    <w:rsid w:val="00D778A6"/>
    <w:rPr>
      <w:rFonts w:ascii="Wingdings" w:hAnsi="Wingdings"/>
    </w:rPr>
  </w:style>
  <w:style w:type="character" w:customStyle="1" w:styleId="WW8Num136z0">
    <w:name w:val="WW8Num136z0"/>
    <w:uiPriority w:val="99"/>
    <w:qFormat/>
    <w:rsid w:val="00D778A6"/>
    <w:rPr>
      <w:rFonts w:ascii="Symbol" w:hAnsi="Symbol"/>
    </w:rPr>
  </w:style>
  <w:style w:type="character" w:customStyle="1" w:styleId="WW8Num139z0">
    <w:name w:val="WW8Num139z0"/>
    <w:uiPriority w:val="99"/>
    <w:qFormat/>
    <w:rsid w:val="00D778A6"/>
    <w:rPr>
      <w:rFonts w:ascii="Symbol" w:hAnsi="Symbol"/>
    </w:rPr>
  </w:style>
  <w:style w:type="character" w:customStyle="1" w:styleId="WW8Num143z0">
    <w:name w:val="WW8Num143z0"/>
    <w:uiPriority w:val="99"/>
    <w:qFormat/>
    <w:rsid w:val="00D778A6"/>
    <w:rPr>
      <w:rFonts w:ascii="Symbol" w:hAnsi="Symbol"/>
    </w:rPr>
  </w:style>
  <w:style w:type="character" w:customStyle="1" w:styleId="WW8Num144z0">
    <w:name w:val="WW8Num144z0"/>
    <w:uiPriority w:val="99"/>
    <w:qFormat/>
    <w:rsid w:val="00D778A6"/>
    <w:rPr>
      <w:rFonts w:ascii="Symbol" w:hAnsi="Symbol"/>
    </w:rPr>
  </w:style>
  <w:style w:type="character" w:customStyle="1" w:styleId="WW8Num145z0">
    <w:name w:val="WW8Num145z0"/>
    <w:uiPriority w:val="99"/>
    <w:qFormat/>
    <w:rsid w:val="00D778A6"/>
    <w:rPr>
      <w:rFonts w:ascii="Symbol" w:hAnsi="Symbol"/>
    </w:rPr>
  </w:style>
  <w:style w:type="character" w:customStyle="1" w:styleId="WW8Num146z0">
    <w:name w:val="WW8Num146z0"/>
    <w:uiPriority w:val="99"/>
    <w:qFormat/>
    <w:rsid w:val="00D778A6"/>
    <w:rPr>
      <w:rFonts w:ascii="Symbol" w:hAnsi="Symbol"/>
    </w:rPr>
  </w:style>
  <w:style w:type="character" w:customStyle="1" w:styleId="WW8Num147z0">
    <w:name w:val="WW8Num147z0"/>
    <w:uiPriority w:val="99"/>
    <w:qFormat/>
    <w:rsid w:val="00D778A6"/>
    <w:rPr>
      <w:rFonts w:ascii="Wingdings" w:hAnsi="Wingdings"/>
    </w:rPr>
  </w:style>
  <w:style w:type="character" w:customStyle="1" w:styleId="WW8Num147z1">
    <w:name w:val="WW8Num147z1"/>
    <w:uiPriority w:val="99"/>
    <w:qFormat/>
    <w:rsid w:val="00D778A6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D778A6"/>
    <w:rPr>
      <w:rFonts w:ascii="Symbol" w:hAnsi="Symbol"/>
    </w:rPr>
  </w:style>
  <w:style w:type="character" w:customStyle="1" w:styleId="WW8Num150z0">
    <w:name w:val="WW8Num150z0"/>
    <w:uiPriority w:val="99"/>
    <w:qFormat/>
    <w:rsid w:val="00D778A6"/>
    <w:rPr>
      <w:rFonts w:ascii="Symbol" w:hAnsi="Symbol"/>
    </w:rPr>
  </w:style>
  <w:style w:type="character" w:customStyle="1" w:styleId="WW8Num157z0">
    <w:name w:val="WW8Num157z0"/>
    <w:uiPriority w:val="99"/>
    <w:qFormat/>
    <w:rsid w:val="00D778A6"/>
    <w:rPr>
      <w:rFonts w:ascii="Symbol" w:hAnsi="Symbol"/>
    </w:rPr>
  </w:style>
  <w:style w:type="character" w:customStyle="1" w:styleId="WW8Num159z0">
    <w:name w:val="WW8Num159z0"/>
    <w:uiPriority w:val="99"/>
    <w:qFormat/>
    <w:rsid w:val="00D778A6"/>
    <w:rPr>
      <w:rFonts w:ascii="Symbol" w:hAnsi="Symbol"/>
    </w:rPr>
  </w:style>
  <w:style w:type="character" w:customStyle="1" w:styleId="WW8Num160z0">
    <w:name w:val="WW8Num160z0"/>
    <w:uiPriority w:val="99"/>
    <w:qFormat/>
    <w:rsid w:val="00D778A6"/>
    <w:rPr>
      <w:rFonts w:ascii="Symbol" w:hAnsi="Symbol"/>
    </w:rPr>
  </w:style>
  <w:style w:type="character" w:customStyle="1" w:styleId="WW8Num162z0">
    <w:name w:val="WW8Num162z0"/>
    <w:uiPriority w:val="99"/>
    <w:qFormat/>
    <w:rsid w:val="00D778A6"/>
    <w:rPr>
      <w:rFonts w:ascii="Symbol" w:hAnsi="Symbol"/>
    </w:rPr>
  </w:style>
  <w:style w:type="character" w:customStyle="1" w:styleId="WW8Num163z0">
    <w:name w:val="WW8Num163z0"/>
    <w:uiPriority w:val="99"/>
    <w:qFormat/>
    <w:rsid w:val="00D778A6"/>
    <w:rPr>
      <w:rFonts w:ascii="Symbol" w:hAnsi="Symbol"/>
    </w:rPr>
  </w:style>
  <w:style w:type="character" w:customStyle="1" w:styleId="WW8Num164z0">
    <w:name w:val="WW8Num164z0"/>
    <w:uiPriority w:val="99"/>
    <w:qFormat/>
    <w:rsid w:val="00D778A6"/>
    <w:rPr>
      <w:rFonts w:ascii="Wingdings" w:hAnsi="Wingdings"/>
    </w:rPr>
  </w:style>
  <w:style w:type="character" w:customStyle="1" w:styleId="WW8Num164z1">
    <w:name w:val="WW8Num164z1"/>
    <w:uiPriority w:val="99"/>
    <w:qFormat/>
    <w:rsid w:val="00D778A6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D778A6"/>
    <w:rPr>
      <w:rFonts w:ascii="Symbol" w:hAnsi="Symbol"/>
    </w:rPr>
  </w:style>
  <w:style w:type="character" w:customStyle="1" w:styleId="WW8Num168z0">
    <w:name w:val="WW8Num168z0"/>
    <w:uiPriority w:val="99"/>
    <w:qFormat/>
    <w:rsid w:val="00D778A6"/>
    <w:rPr>
      <w:rFonts w:ascii="Symbol" w:hAnsi="Symbol"/>
    </w:rPr>
  </w:style>
  <w:style w:type="character" w:customStyle="1" w:styleId="WW8Num169z0">
    <w:name w:val="WW8Num169z0"/>
    <w:uiPriority w:val="99"/>
    <w:qFormat/>
    <w:rsid w:val="00D778A6"/>
    <w:rPr>
      <w:rFonts w:ascii="Symbol" w:hAnsi="Symbol"/>
    </w:rPr>
  </w:style>
  <w:style w:type="character" w:customStyle="1" w:styleId="WW8Num170z0">
    <w:name w:val="WW8Num170z0"/>
    <w:uiPriority w:val="99"/>
    <w:qFormat/>
    <w:rsid w:val="00D778A6"/>
    <w:rPr>
      <w:rFonts w:ascii="Symbol" w:hAnsi="Symbol"/>
    </w:rPr>
  </w:style>
  <w:style w:type="character" w:customStyle="1" w:styleId="WW8Num174z0">
    <w:name w:val="WW8Num174z0"/>
    <w:uiPriority w:val="99"/>
    <w:qFormat/>
    <w:rsid w:val="00D778A6"/>
    <w:rPr>
      <w:rFonts w:ascii="Symbol" w:hAnsi="Symbol"/>
    </w:rPr>
  </w:style>
  <w:style w:type="character" w:customStyle="1" w:styleId="WW8Num177z0">
    <w:name w:val="WW8Num177z0"/>
    <w:uiPriority w:val="99"/>
    <w:qFormat/>
    <w:rsid w:val="00D778A6"/>
    <w:rPr>
      <w:rFonts w:ascii="Symbol" w:hAnsi="Symbol"/>
    </w:rPr>
  </w:style>
  <w:style w:type="character" w:customStyle="1" w:styleId="WW8Num178z0">
    <w:name w:val="WW8Num178z0"/>
    <w:uiPriority w:val="99"/>
    <w:qFormat/>
    <w:rsid w:val="00D778A6"/>
    <w:rPr>
      <w:rFonts w:ascii="Symbol" w:hAnsi="Symbol"/>
    </w:rPr>
  </w:style>
  <w:style w:type="character" w:customStyle="1" w:styleId="WW8Num182z0">
    <w:name w:val="WW8Num182z0"/>
    <w:uiPriority w:val="99"/>
    <w:qFormat/>
    <w:rsid w:val="00D778A6"/>
    <w:rPr>
      <w:rFonts w:ascii="Symbol" w:hAnsi="Symbol"/>
    </w:rPr>
  </w:style>
  <w:style w:type="character" w:customStyle="1" w:styleId="WW8Num37z0">
    <w:name w:val="WW8Num37z0"/>
    <w:uiPriority w:val="99"/>
    <w:qFormat/>
    <w:rsid w:val="00D778A6"/>
    <w:rPr>
      <w:rFonts w:ascii="Wingdings" w:hAnsi="Wingdings"/>
    </w:rPr>
  </w:style>
  <w:style w:type="character" w:customStyle="1" w:styleId="WW8Num38z0">
    <w:name w:val="WW8Num38z0"/>
    <w:uiPriority w:val="99"/>
    <w:qFormat/>
    <w:rsid w:val="00D778A6"/>
    <w:rPr>
      <w:rFonts w:ascii="Wingdings" w:hAnsi="Wingdings"/>
    </w:rPr>
  </w:style>
  <w:style w:type="character" w:customStyle="1" w:styleId="WW8Num40z0">
    <w:name w:val="WW8Num40z0"/>
    <w:uiPriority w:val="99"/>
    <w:qFormat/>
    <w:rsid w:val="00D778A6"/>
    <w:rPr>
      <w:rFonts w:ascii="Wingdings" w:hAnsi="Wingdings"/>
    </w:rPr>
  </w:style>
  <w:style w:type="character" w:customStyle="1" w:styleId="WW8Num41z0">
    <w:name w:val="WW8Num41z0"/>
    <w:uiPriority w:val="99"/>
    <w:qFormat/>
    <w:rsid w:val="00D778A6"/>
    <w:rPr>
      <w:rFonts w:ascii="Wingdings" w:hAnsi="Wingdings"/>
    </w:rPr>
  </w:style>
  <w:style w:type="character" w:customStyle="1" w:styleId="WW8Num43z0">
    <w:name w:val="WW8Num43z0"/>
    <w:uiPriority w:val="99"/>
    <w:qFormat/>
    <w:rsid w:val="00D778A6"/>
    <w:rPr>
      <w:rFonts w:ascii="Wingdings" w:hAnsi="Wingdings"/>
    </w:rPr>
  </w:style>
  <w:style w:type="character" w:customStyle="1" w:styleId="WW8Num20z1">
    <w:name w:val="WW8Num20z1"/>
    <w:uiPriority w:val="99"/>
    <w:qFormat/>
    <w:rsid w:val="00D778A6"/>
    <w:rPr>
      <w:rFonts w:ascii="Courier New" w:hAnsi="Courier New"/>
    </w:rPr>
  </w:style>
  <w:style w:type="character" w:customStyle="1" w:styleId="WW8Num20z3">
    <w:name w:val="WW8Num20z3"/>
    <w:uiPriority w:val="99"/>
    <w:qFormat/>
    <w:rsid w:val="00D778A6"/>
    <w:rPr>
      <w:rFonts w:ascii="Symbol" w:hAnsi="Symbol"/>
    </w:rPr>
  </w:style>
  <w:style w:type="character" w:customStyle="1" w:styleId="WW8Num26z3">
    <w:name w:val="WW8Num26z3"/>
    <w:uiPriority w:val="99"/>
    <w:qFormat/>
    <w:rsid w:val="00D778A6"/>
    <w:rPr>
      <w:rFonts w:ascii="Symbol" w:hAnsi="Symbol"/>
    </w:rPr>
  </w:style>
  <w:style w:type="character" w:customStyle="1" w:styleId="WW8Num33z0">
    <w:name w:val="WW8Num33z0"/>
    <w:uiPriority w:val="99"/>
    <w:qFormat/>
    <w:rsid w:val="00D778A6"/>
    <w:rPr>
      <w:rFonts w:ascii="Wingdings" w:hAnsi="Wingdings"/>
    </w:rPr>
  </w:style>
  <w:style w:type="character" w:customStyle="1" w:styleId="WW8Num33z3">
    <w:name w:val="WW8Num33z3"/>
    <w:uiPriority w:val="99"/>
    <w:qFormat/>
    <w:rsid w:val="00D778A6"/>
    <w:rPr>
      <w:rFonts w:ascii="Symbol" w:hAnsi="Symbol"/>
    </w:rPr>
  </w:style>
  <w:style w:type="character" w:customStyle="1" w:styleId="WW8Num33z4">
    <w:name w:val="WW8Num33z4"/>
    <w:uiPriority w:val="99"/>
    <w:qFormat/>
    <w:rsid w:val="00D778A6"/>
    <w:rPr>
      <w:rFonts w:ascii="Courier New" w:hAnsi="Courier New"/>
    </w:rPr>
  </w:style>
  <w:style w:type="character" w:customStyle="1" w:styleId="WW8Num34z0">
    <w:name w:val="WW8Num34z0"/>
    <w:uiPriority w:val="99"/>
    <w:qFormat/>
    <w:rsid w:val="00D778A6"/>
    <w:rPr>
      <w:rFonts w:ascii="Wingdings" w:hAnsi="Wingdings"/>
    </w:rPr>
  </w:style>
  <w:style w:type="character" w:customStyle="1" w:styleId="WW8Num34z1">
    <w:name w:val="WW8Num34z1"/>
    <w:uiPriority w:val="99"/>
    <w:qFormat/>
    <w:rsid w:val="00D778A6"/>
    <w:rPr>
      <w:rFonts w:ascii="Courier New" w:hAnsi="Courier New"/>
    </w:rPr>
  </w:style>
  <w:style w:type="character" w:customStyle="1" w:styleId="WW8Num34z3">
    <w:name w:val="WW8Num34z3"/>
    <w:uiPriority w:val="99"/>
    <w:qFormat/>
    <w:rsid w:val="00D778A6"/>
    <w:rPr>
      <w:rFonts w:ascii="Symbol" w:hAnsi="Symbol"/>
    </w:rPr>
  </w:style>
  <w:style w:type="character" w:customStyle="1" w:styleId="WW8Num35z0">
    <w:name w:val="WW8Num35z0"/>
    <w:uiPriority w:val="99"/>
    <w:qFormat/>
    <w:rsid w:val="00D778A6"/>
    <w:rPr>
      <w:rFonts w:ascii="Wingdings" w:hAnsi="Wingdings"/>
    </w:rPr>
  </w:style>
  <w:style w:type="character" w:customStyle="1" w:styleId="WW8Num35z1">
    <w:name w:val="WW8Num35z1"/>
    <w:uiPriority w:val="99"/>
    <w:qFormat/>
    <w:rsid w:val="00D778A6"/>
    <w:rPr>
      <w:rFonts w:ascii="Courier New" w:hAnsi="Courier New"/>
    </w:rPr>
  </w:style>
  <w:style w:type="character" w:customStyle="1" w:styleId="WW8Num35z3">
    <w:name w:val="WW8Num35z3"/>
    <w:uiPriority w:val="99"/>
    <w:qFormat/>
    <w:rsid w:val="00D778A6"/>
    <w:rPr>
      <w:rFonts w:ascii="Symbol" w:hAnsi="Symbol"/>
    </w:rPr>
  </w:style>
  <w:style w:type="character" w:customStyle="1" w:styleId="WW8Num36z1">
    <w:name w:val="WW8Num36z1"/>
    <w:uiPriority w:val="99"/>
    <w:qFormat/>
    <w:rsid w:val="00D778A6"/>
    <w:rPr>
      <w:rFonts w:ascii="Courier New" w:hAnsi="Courier New"/>
    </w:rPr>
  </w:style>
  <w:style w:type="character" w:customStyle="1" w:styleId="WW8Num36z3">
    <w:name w:val="WW8Num36z3"/>
    <w:uiPriority w:val="99"/>
    <w:qFormat/>
    <w:rsid w:val="00D778A6"/>
    <w:rPr>
      <w:rFonts w:ascii="Symbol" w:hAnsi="Symbol"/>
    </w:rPr>
  </w:style>
  <w:style w:type="character" w:customStyle="1" w:styleId="WW8Num37z1">
    <w:name w:val="WW8Num37z1"/>
    <w:uiPriority w:val="99"/>
    <w:qFormat/>
    <w:rsid w:val="00D778A6"/>
    <w:rPr>
      <w:rFonts w:ascii="Courier New" w:hAnsi="Courier New"/>
    </w:rPr>
  </w:style>
  <w:style w:type="character" w:customStyle="1" w:styleId="WW8Num37z3">
    <w:name w:val="WW8Num37z3"/>
    <w:uiPriority w:val="99"/>
    <w:qFormat/>
    <w:rsid w:val="00D778A6"/>
    <w:rPr>
      <w:rFonts w:ascii="Symbol" w:hAnsi="Symbol"/>
    </w:rPr>
  </w:style>
  <w:style w:type="character" w:customStyle="1" w:styleId="WW8Num39z1">
    <w:name w:val="WW8Num39z1"/>
    <w:uiPriority w:val="99"/>
    <w:qFormat/>
    <w:rsid w:val="00D778A6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D778A6"/>
    <w:rPr>
      <w:rFonts w:ascii="Symbol" w:hAnsi="Symbol"/>
    </w:rPr>
  </w:style>
  <w:style w:type="character" w:customStyle="1" w:styleId="WW8Num39z4">
    <w:name w:val="WW8Num39z4"/>
    <w:uiPriority w:val="99"/>
    <w:qFormat/>
    <w:rsid w:val="00D778A6"/>
    <w:rPr>
      <w:rFonts w:ascii="Courier New" w:hAnsi="Courier New"/>
    </w:rPr>
  </w:style>
  <w:style w:type="character" w:customStyle="1" w:styleId="WW8Num42z1">
    <w:name w:val="WW8Num42z1"/>
    <w:uiPriority w:val="99"/>
    <w:qFormat/>
    <w:rsid w:val="00D778A6"/>
    <w:rPr>
      <w:rFonts w:ascii="Courier New" w:hAnsi="Courier New"/>
    </w:rPr>
  </w:style>
  <w:style w:type="character" w:customStyle="1" w:styleId="WW8Num42z3">
    <w:name w:val="WW8Num42z3"/>
    <w:uiPriority w:val="99"/>
    <w:qFormat/>
    <w:rsid w:val="00D778A6"/>
    <w:rPr>
      <w:rFonts w:ascii="Symbol" w:hAnsi="Symbol"/>
    </w:rPr>
  </w:style>
  <w:style w:type="character" w:customStyle="1" w:styleId="WW8Num45z0">
    <w:name w:val="WW8Num45z0"/>
    <w:uiPriority w:val="99"/>
    <w:qFormat/>
    <w:rsid w:val="00D778A6"/>
    <w:rPr>
      <w:rFonts w:ascii="Wingdings" w:hAnsi="Wingdings"/>
    </w:rPr>
  </w:style>
  <w:style w:type="character" w:customStyle="1" w:styleId="WW8Num45z1">
    <w:name w:val="WW8Num45z1"/>
    <w:uiPriority w:val="99"/>
    <w:qFormat/>
    <w:rsid w:val="00D778A6"/>
    <w:rPr>
      <w:rFonts w:ascii="Courier New" w:hAnsi="Courier New"/>
    </w:rPr>
  </w:style>
  <w:style w:type="character" w:customStyle="1" w:styleId="WW8Num45z3">
    <w:name w:val="WW8Num45z3"/>
    <w:uiPriority w:val="99"/>
    <w:qFormat/>
    <w:rsid w:val="00D778A6"/>
    <w:rPr>
      <w:rFonts w:ascii="Symbol" w:hAnsi="Symbol"/>
    </w:rPr>
  </w:style>
  <w:style w:type="character" w:customStyle="1" w:styleId="WW8Num46z0">
    <w:name w:val="WW8Num46z0"/>
    <w:uiPriority w:val="99"/>
    <w:qFormat/>
    <w:rsid w:val="00D778A6"/>
    <w:rPr>
      <w:rFonts w:ascii="Wingdings" w:hAnsi="Wingdings"/>
    </w:rPr>
  </w:style>
  <w:style w:type="character" w:customStyle="1" w:styleId="WW8Num46z1">
    <w:name w:val="WW8Num46z1"/>
    <w:uiPriority w:val="99"/>
    <w:qFormat/>
    <w:rsid w:val="00D778A6"/>
    <w:rPr>
      <w:rFonts w:ascii="Courier New" w:hAnsi="Courier New"/>
    </w:rPr>
  </w:style>
  <w:style w:type="character" w:customStyle="1" w:styleId="WW8Num46z3">
    <w:name w:val="WW8Num46z3"/>
    <w:uiPriority w:val="99"/>
    <w:qFormat/>
    <w:rsid w:val="00D778A6"/>
    <w:rPr>
      <w:rFonts w:ascii="Symbol" w:hAnsi="Symbol"/>
    </w:rPr>
  </w:style>
  <w:style w:type="character" w:customStyle="1" w:styleId="WW8Num48z0">
    <w:name w:val="WW8Num48z0"/>
    <w:uiPriority w:val="99"/>
    <w:qFormat/>
    <w:rsid w:val="00D778A6"/>
    <w:rPr>
      <w:rFonts w:ascii="Wingdings" w:hAnsi="Wingdings"/>
    </w:rPr>
  </w:style>
  <w:style w:type="character" w:customStyle="1" w:styleId="WW8Num48z1">
    <w:name w:val="WW8Num48z1"/>
    <w:uiPriority w:val="99"/>
    <w:qFormat/>
    <w:rsid w:val="00D778A6"/>
    <w:rPr>
      <w:rFonts w:ascii="Courier New" w:hAnsi="Courier New"/>
    </w:rPr>
  </w:style>
  <w:style w:type="character" w:customStyle="1" w:styleId="WW8Num48z3">
    <w:name w:val="WW8Num48z3"/>
    <w:uiPriority w:val="99"/>
    <w:qFormat/>
    <w:rsid w:val="00D778A6"/>
    <w:rPr>
      <w:rFonts w:ascii="Symbol" w:hAnsi="Symbol"/>
    </w:rPr>
  </w:style>
  <w:style w:type="character" w:customStyle="1" w:styleId="WW8Num49z0">
    <w:name w:val="WW8Num49z0"/>
    <w:uiPriority w:val="99"/>
    <w:qFormat/>
    <w:rsid w:val="00D778A6"/>
    <w:rPr>
      <w:rFonts w:ascii="Wingdings" w:hAnsi="Wingdings"/>
    </w:rPr>
  </w:style>
  <w:style w:type="character" w:customStyle="1" w:styleId="WW8Num49z1">
    <w:name w:val="WW8Num49z1"/>
    <w:uiPriority w:val="99"/>
    <w:qFormat/>
    <w:rsid w:val="00D778A6"/>
    <w:rPr>
      <w:rFonts w:ascii="Courier New" w:hAnsi="Courier New"/>
    </w:rPr>
  </w:style>
  <w:style w:type="character" w:customStyle="1" w:styleId="WW8Num49z3">
    <w:name w:val="WW8Num49z3"/>
    <w:uiPriority w:val="99"/>
    <w:qFormat/>
    <w:rsid w:val="00D778A6"/>
    <w:rPr>
      <w:rFonts w:ascii="Symbol" w:hAnsi="Symbol"/>
    </w:rPr>
  </w:style>
  <w:style w:type="character" w:customStyle="1" w:styleId="WW8Num50z1">
    <w:name w:val="WW8Num50z1"/>
    <w:uiPriority w:val="99"/>
    <w:qFormat/>
    <w:rsid w:val="00D778A6"/>
    <w:rPr>
      <w:rFonts w:ascii="Courier New" w:hAnsi="Courier New"/>
    </w:rPr>
  </w:style>
  <w:style w:type="character" w:customStyle="1" w:styleId="WW8Num50z3">
    <w:name w:val="WW8Num50z3"/>
    <w:uiPriority w:val="99"/>
    <w:qFormat/>
    <w:rsid w:val="00D778A6"/>
    <w:rPr>
      <w:rFonts w:ascii="Symbol" w:hAnsi="Symbol"/>
    </w:rPr>
  </w:style>
  <w:style w:type="character" w:customStyle="1" w:styleId="WW8Num51z1">
    <w:name w:val="WW8Num51z1"/>
    <w:uiPriority w:val="99"/>
    <w:qFormat/>
    <w:rsid w:val="00D778A6"/>
    <w:rPr>
      <w:rFonts w:ascii="Courier New" w:hAnsi="Courier New"/>
    </w:rPr>
  </w:style>
  <w:style w:type="character" w:customStyle="1" w:styleId="WW8Num51z3">
    <w:name w:val="WW8Num51z3"/>
    <w:uiPriority w:val="99"/>
    <w:qFormat/>
    <w:rsid w:val="00D778A6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D778A6"/>
  </w:style>
  <w:style w:type="character" w:customStyle="1" w:styleId="FontStyle1600">
    <w:name w:val="Font Style160"/>
    <w:uiPriority w:val="99"/>
    <w:qFormat/>
    <w:rsid w:val="00D778A6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D778A6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D778A6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D778A6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D778A6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D778A6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D778A6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D778A6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D778A6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D778A6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D778A6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D778A6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D778A6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D778A6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D778A6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D778A6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D778A6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D778A6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D778A6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D778A6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D778A6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D778A6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D778A6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D778A6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D778A6"/>
    <w:rPr>
      <w:rFonts w:cs="Times New Roman"/>
    </w:rPr>
  </w:style>
  <w:style w:type="character" w:customStyle="1" w:styleId="c8">
    <w:name w:val="c8"/>
    <w:basedOn w:val="a3"/>
    <w:uiPriority w:val="99"/>
    <w:qFormat/>
    <w:rsid w:val="00D778A6"/>
    <w:rPr>
      <w:rFonts w:cs="Times New Roman"/>
    </w:rPr>
  </w:style>
  <w:style w:type="character" w:customStyle="1" w:styleId="FontStyle805">
    <w:name w:val="Font Style805"/>
    <w:uiPriority w:val="99"/>
    <w:qFormat/>
    <w:rsid w:val="00D778A6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D778A6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D778A6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D778A6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D778A6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D778A6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D778A6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D778A6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D778A6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D778A6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D778A6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D778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D778A6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D778A6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D7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D778A6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D77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D778A6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D778A6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D778A6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D778A6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D778A6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D778A6"/>
  </w:style>
  <w:style w:type="character" w:customStyle="1" w:styleId="11ff6">
    <w:name w:val="Слабое выделение11"/>
    <w:uiPriority w:val="99"/>
    <w:qFormat/>
    <w:rsid w:val="00D778A6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D778A6"/>
    <w:rPr>
      <w:b/>
    </w:rPr>
  </w:style>
  <w:style w:type="character" w:customStyle="1" w:styleId="mathjax1">
    <w:name w:val="mathjax1"/>
    <w:uiPriority w:val="99"/>
    <w:qFormat/>
    <w:rsid w:val="00D778A6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D778A6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D778A6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D778A6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D778A6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D778A6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D778A6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D778A6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D778A6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D778A6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D778A6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D778A6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D778A6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D778A6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D778A6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D778A6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D778A6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D778A6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D778A6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D778A6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D778A6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D778A6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D778A6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D778A6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D778A6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D778A6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D778A6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D778A6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D778A6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D778A6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D778A6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D778A6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D778A6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D778A6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D778A6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D778A6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D778A6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D778A6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D778A6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D778A6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D778A6"/>
    <w:rPr>
      <w:rFonts w:cs="Times New Roman"/>
    </w:rPr>
  </w:style>
  <w:style w:type="character" w:customStyle="1" w:styleId="WW8Num24z4">
    <w:name w:val="WW8Num24z4"/>
    <w:uiPriority w:val="99"/>
    <w:rsid w:val="00D778A6"/>
  </w:style>
  <w:style w:type="character" w:customStyle="1" w:styleId="WW8Num24z5">
    <w:name w:val="WW8Num24z5"/>
    <w:uiPriority w:val="99"/>
    <w:rsid w:val="00D778A6"/>
  </w:style>
  <w:style w:type="character" w:customStyle="1" w:styleId="WW8Num24z6">
    <w:name w:val="WW8Num24z6"/>
    <w:uiPriority w:val="99"/>
    <w:rsid w:val="00D778A6"/>
  </w:style>
  <w:style w:type="character" w:customStyle="1" w:styleId="WW8Num24z7">
    <w:name w:val="WW8Num24z7"/>
    <w:uiPriority w:val="99"/>
    <w:rsid w:val="00D778A6"/>
  </w:style>
  <w:style w:type="character" w:customStyle="1" w:styleId="WW8Num24z8">
    <w:name w:val="WW8Num24z8"/>
    <w:uiPriority w:val="99"/>
    <w:rsid w:val="00D778A6"/>
  </w:style>
  <w:style w:type="character" w:customStyle="1" w:styleId="WW8Num25z4">
    <w:name w:val="WW8Num25z4"/>
    <w:uiPriority w:val="99"/>
    <w:rsid w:val="00D778A6"/>
  </w:style>
  <w:style w:type="character" w:customStyle="1" w:styleId="WW8Num25z5">
    <w:name w:val="WW8Num25z5"/>
    <w:uiPriority w:val="99"/>
    <w:rsid w:val="00D778A6"/>
  </w:style>
  <w:style w:type="character" w:customStyle="1" w:styleId="WW8Num25z6">
    <w:name w:val="WW8Num25z6"/>
    <w:uiPriority w:val="99"/>
    <w:rsid w:val="00D778A6"/>
  </w:style>
  <w:style w:type="character" w:customStyle="1" w:styleId="WW8Num25z7">
    <w:name w:val="WW8Num25z7"/>
    <w:uiPriority w:val="99"/>
    <w:rsid w:val="00D778A6"/>
  </w:style>
  <w:style w:type="character" w:customStyle="1" w:styleId="WW8Num25z8">
    <w:name w:val="WW8Num25z8"/>
    <w:uiPriority w:val="99"/>
    <w:rsid w:val="00D778A6"/>
  </w:style>
  <w:style w:type="character" w:customStyle="1" w:styleId="WW8Num30z2">
    <w:name w:val="WW8Num30z2"/>
    <w:uiPriority w:val="99"/>
    <w:rsid w:val="00D778A6"/>
  </w:style>
  <w:style w:type="character" w:customStyle="1" w:styleId="WW8Num30z4">
    <w:name w:val="WW8Num30z4"/>
    <w:uiPriority w:val="99"/>
    <w:rsid w:val="00D778A6"/>
  </w:style>
  <w:style w:type="character" w:customStyle="1" w:styleId="WW8Num30z5">
    <w:name w:val="WW8Num30z5"/>
    <w:uiPriority w:val="99"/>
    <w:rsid w:val="00D778A6"/>
  </w:style>
  <w:style w:type="character" w:customStyle="1" w:styleId="WW8Num30z6">
    <w:name w:val="WW8Num30z6"/>
    <w:uiPriority w:val="99"/>
    <w:rsid w:val="00D778A6"/>
  </w:style>
  <w:style w:type="character" w:customStyle="1" w:styleId="WW8Num30z7">
    <w:name w:val="WW8Num30z7"/>
    <w:uiPriority w:val="99"/>
    <w:rsid w:val="00D778A6"/>
  </w:style>
  <w:style w:type="character" w:customStyle="1" w:styleId="WW8Num30z8">
    <w:name w:val="WW8Num30z8"/>
    <w:uiPriority w:val="99"/>
    <w:rsid w:val="00D778A6"/>
  </w:style>
  <w:style w:type="character" w:customStyle="1" w:styleId="WW8Num32z4">
    <w:name w:val="WW8Num32z4"/>
    <w:uiPriority w:val="99"/>
    <w:rsid w:val="00D778A6"/>
  </w:style>
  <w:style w:type="character" w:customStyle="1" w:styleId="WW8Num32z5">
    <w:name w:val="WW8Num32z5"/>
    <w:uiPriority w:val="99"/>
    <w:rsid w:val="00D778A6"/>
  </w:style>
  <w:style w:type="character" w:customStyle="1" w:styleId="WW8Num32z6">
    <w:name w:val="WW8Num32z6"/>
    <w:uiPriority w:val="99"/>
    <w:rsid w:val="00D778A6"/>
  </w:style>
  <w:style w:type="character" w:customStyle="1" w:styleId="WW8Num32z7">
    <w:name w:val="WW8Num32z7"/>
    <w:uiPriority w:val="99"/>
    <w:rsid w:val="00D778A6"/>
  </w:style>
  <w:style w:type="character" w:customStyle="1" w:styleId="WW8Num32z8">
    <w:name w:val="WW8Num32z8"/>
    <w:uiPriority w:val="99"/>
    <w:rsid w:val="00D778A6"/>
  </w:style>
  <w:style w:type="character" w:customStyle="1" w:styleId="WW8Num33z1">
    <w:name w:val="WW8Num33z1"/>
    <w:uiPriority w:val="99"/>
    <w:rsid w:val="00D778A6"/>
  </w:style>
  <w:style w:type="character" w:customStyle="1" w:styleId="WW8Num33z2">
    <w:name w:val="WW8Num33z2"/>
    <w:uiPriority w:val="99"/>
    <w:rsid w:val="00D778A6"/>
  </w:style>
  <w:style w:type="character" w:customStyle="1" w:styleId="WW8Num33z5">
    <w:name w:val="WW8Num33z5"/>
    <w:uiPriority w:val="99"/>
    <w:rsid w:val="00D778A6"/>
  </w:style>
  <w:style w:type="character" w:customStyle="1" w:styleId="WW8Num33z6">
    <w:name w:val="WW8Num33z6"/>
    <w:uiPriority w:val="99"/>
    <w:rsid w:val="00D778A6"/>
  </w:style>
  <w:style w:type="character" w:customStyle="1" w:styleId="WW8Num33z7">
    <w:name w:val="WW8Num33z7"/>
    <w:uiPriority w:val="99"/>
    <w:rsid w:val="00D778A6"/>
  </w:style>
  <w:style w:type="character" w:customStyle="1" w:styleId="WW8Num33z8">
    <w:name w:val="WW8Num33z8"/>
    <w:uiPriority w:val="99"/>
    <w:rsid w:val="00D778A6"/>
  </w:style>
  <w:style w:type="character" w:customStyle="1" w:styleId="WW8Num35z2">
    <w:name w:val="WW8Num35z2"/>
    <w:uiPriority w:val="99"/>
    <w:rsid w:val="00D778A6"/>
  </w:style>
  <w:style w:type="character" w:customStyle="1" w:styleId="WW8Num35z4">
    <w:name w:val="WW8Num35z4"/>
    <w:uiPriority w:val="99"/>
    <w:rsid w:val="00D778A6"/>
  </w:style>
  <w:style w:type="character" w:customStyle="1" w:styleId="WW8Num35z5">
    <w:name w:val="WW8Num35z5"/>
    <w:uiPriority w:val="99"/>
    <w:rsid w:val="00D778A6"/>
  </w:style>
  <w:style w:type="character" w:customStyle="1" w:styleId="WW8Num35z6">
    <w:name w:val="WW8Num35z6"/>
    <w:uiPriority w:val="99"/>
    <w:rsid w:val="00D778A6"/>
  </w:style>
  <w:style w:type="character" w:customStyle="1" w:styleId="WW8Num35z7">
    <w:name w:val="WW8Num35z7"/>
    <w:uiPriority w:val="99"/>
    <w:rsid w:val="00D778A6"/>
  </w:style>
  <w:style w:type="character" w:customStyle="1" w:styleId="WW8Num35z8">
    <w:name w:val="WW8Num35z8"/>
    <w:uiPriority w:val="99"/>
    <w:rsid w:val="00D778A6"/>
  </w:style>
  <w:style w:type="character" w:customStyle="1" w:styleId="WW8Num37z2">
    <w:name w:val="WW8Num37z2"/>
    <w:uiPriority w:val="99"/>
    <w:rsid w:val="00D778A6"/>
  </w:style>
  <w:style w:type="character" w:customStyle="1" w:styleId="WW8Num37z4">
    <w:name w:val="WW8Num37z4"/>
    <w:uiPriority w:val="99"/>
    <w:rsid w:val="00D778A6"/>
  </w:style>
  <w:style w:type="character" w:customStyle="1" w:styleId="WW8Num37z5">
    <w:name w:val="WW8Num37z5"/>
    <w:uiPriority w:val="99"/>
    <w:qFormat/>
    <w:rsid w:val="00D778A6"/>
  </w:style>
  <w:style w:type="character" w:customStyle="1" w:styleId="WW8Num37z6">
    <w:name w:val="WW8Num37z6"/>
    <w:uiPriority w:val="99"/>
    <w:rsid w:val="00D778A6"/>
  </w:style>
  <w:style w:type="character" w:customStyle="1" w:styleId="WW8Num37z7">
    <w:name w:val="WW8Num37z7"/>
    <w:uiPriority w:val="99"/>
    <w:rsid w:val="00D778A6"/>
  </w:style>
  <w:style w:type="character" w:customStyle="1" w:styleId="WW8Num37z8">
    <w:name w:val="WW8Num37z8"/>
    <w:uiPriority w:val="99"/>
    <w:rsid w:val="00D778A6"/>
  </w:style>
  <w:style w:type="character" w:customStyle="1" w:styleId="WW8Num38z1">
    <w:name w:val="WW8Num38z1"/>
    <w:uiPriority w:val="99"/>
    <w:rsid w:val="00D778A6"/>
  </w:style>
  <w:style w:type="character" w:customStyle="1" w:styleId="WW8Num38z2">
    <w:name w:val="WW8Num38z2"/>
    <w:uiPriority w:val="99"/>
    <w:rsid w:val="00D778A6"/>
  </w:style>
  <w:style w:type="character" w:customStyle="1" w:styleId="WW8Num38z3">
    <w:name w:val="WW8Num38z3"/>
    <w:uiPriority w:val="99"/>
    <w:rsid w:val="00D778A6"/>
  </w:style>
  <w:style w:type="character" w:customStyle="1" w:styleId="WW8Num38z4">
    <w:name w:val="WW8Num38z4"/>
    <w:uiPriority w:val="99"/>
    <w:rsid w:val="00D778A6"/>
  </w:style>
  <w:style w:type="character" w:customStyle="1" w:styleId="WW8Num38z5">
    <w:name w:val="WW8Num38z5"/>
    <w:uiPriority w:val="99"/>
    <w:rsid w:val="00D778A6"/>
  </w:style>
  <w:style w:type="character" w:customStyle="1" w:styleId="WW8Num38z6">
    <w:name w:val="WW8Num38z6"/>
    <w:uiPriority w:val="99"/>
    <w:rsid w:val="00D778A6"/>
  </w:style>
  <w:style w:type="character" w:customStyle="1" w:styleId="WW8Num38z7">
    <w:name w:val="WW8Num38z7"/>
    <w:uiPriority w:val="99"/>
    <w:rsid w:val="00D778A6"/>
  </w:style>
  <w:style w:type="character" w:customStyle="1" w:styleId="WW8Num38z8">
    <w:name w:val="WW8Num38z8"/>
    <w:uiPriority w:val="99"/>
    <w:rsid w:val="00D778A6"/>
  </w:style>
  <w:style w:type="character" w:customStyle="1" w:styleId="WW8Num40z1">
    <w:name w:val="WW8Num40z1"/>
    <w:uiPriority w:val="99"/>
    <w:rsid w:val="00D778A6"/>
    <w:rPr>
      <w:rFonts w:ascii="Courier New" w:hAnsi="Courier New"/>
    </w:rPr>
  </w:style>
  <w:style w:type="character" w:customStyle="1" w:styleId="WW8Num40z2">
    <w:name w:val="WW8Num40z2"/>
    <w:uiPriority w:val="99"/>
    <w:rsid w:val="00D778A6"/>
    <w:rPr>
      <w:rFonts w:ascii="Wingdings" w:hAnsi="Wingdings"/>
    </w:rPr>
  </w:style>
  <w:style w:type="character" w:customStyle="1" w:styleId="WW8Num41z1">
    <w:name w:val="WW8Num41z1"/>
    <w:uiPriority w:val="99"/>
    <w:rsid w:val="00D778A6"/>
  </w:style>
  <w:style w:type="character" w:customStyle="1" w:styleId="WW8Num41z2">
    <w:name w:val="WW8Num41z2"/>
    <w:uiPriority w:val="99"/>
    <w:rsid w:val="00D778A6"/>
  </w:style>
  <w:style w:type="character" w:customStyle="1" w:styleId="WW8Num41z3">
    <w:name w:val="WW8Num41z3"/>
    <w:uiPriority w:val="99"/>
    <w:rsid w:val="00D778A6"/>
  </w:style>
  <w:style w:type="character" w:customStyle="1" w:styleId="WW8Num41z4">
    <w:name w:val="WW8Num41z4"/>
    <w:uiPriority w:val="99"/>
    <w:rsid w:val="00D778A6"/>
  </w:style>
  <w:style w:type="character" w:customStyle="1" w:styleId="WW8Num41z5">
    <w:name w:val="WW8Num41z5"/>
    <w:uiPriority w:val="99"/>
    <w:rsid w:val="00D778A6"/>
  </w:style>
  <w:style w:type="character" w:customStyle="1" w:styleId="WW8Num41z6">
    <w:name w:val="WW8Num41z6"/>
    <w:uiPriority w:val="99"/>
    <w:rsid w:val="00D778A6"/>
  </w:style>
  <w:style w:type="character" w:customStyle="1" w:styleId="WW8Num41z7">
    <w:name w:val="WW8Num41z7"/>
    <w:uiPriority w:val="99"/>
    <w:rsid w:val="00D778A6"/>
  </w:style>
  <w:style w:type="character" w:customStyle="1" w:styleId="WW8Num41z8">
    <w:name w:val="WW8Num41z8"/>
    <w:uiPriority w:val="99"/>
    <w:rsid w:val="00D778A6"/>
  </w:style>
  <w:style w:type="character" w:customStyle="1" w:styleId="WW8Num43z1">
    <w:name w:val="WW8Num43z1"/>
    <w:uiPriority w:val="99"/>
    <w:rsid w:val="00D778A6"/>
  </w:style>
  <w:style w:type="character" w:customStyle="1" w:styleId="WW8Num43z2">
    <w:name w:val="WW8Num43z2"/>
    <w:uiPriority w:val="99"/>
    <w:rsid w:val="00D778A6"/>
  </w:style>
  <w:style w:type="character" w:customStyle="1" w:styleId="WW8Num43z3">
    <w:name w:val="WW8Num43z3"/>
    <w:uiPriority w:val="99"/>
    <w:rsid w:val="00D778A6"/>
  </w:style>
  <w:style w:type="character" w:customStyle="1" w:styleId="WW8Num43z4">
    <w:name w:val="WW8Num43z4"/>
    <w:uiPriority w:val="99"/>
    <w:rsid w:val="00D778A6"/>
  </w:style>
  <w:style w:type="character" w:customStyle="1" w:styleId="WW8Num43z5">
    <w:name w:val="WW8Num43z5"/>
    <w:uiPriority w:val="99"/>
    <w:rsid w:val="00D778A6"/>
  </w:style>
  <w:style w:type="character" w:customStyle="1" w:styleId="WW8Num43z6">
    <w:name w:val="WW8Num43z6"/>
    <w:uiPriority w:val="99"/>
    <w:rsid w:val="00D778A6"/>
  </w:style>
  <w:style w:type="character" w:customStyle="1" w:styleId="WW8Num43z7">
    <w:name w:val="WW8Num43z7"/>
    <w:uiPriority w:val="99"/>
    <w:rsid w:val="00D778A6"/>
  </w:style>
  <w:style w:type="character" w:customStyle="1" w:styleId="WW8Num43z8">
    <w:name w:val="WW8Num43z8"/>
    <w:uiPriority w:val="99"/>
    <w:rsid w:val="00D778A6"/>
  </w:style>
  <w:style w:type="character" w:customStyle="1" w:styleId="WW8Num44z2">
    <w:name w:val="WW8Num44z2"/>
    <w:uiPriority w:val="99"/>
    <w:rsid w:val="00D778A6"/>
    <w:rPr>
      <w:rFonts w:ascii="Wingdings" w:hAnsi="Wingdings"/>
    </w:rPr>
  </w:style>
  <w:style w:type="character" w:customStyle="1" w:styleId="WW8Num46z2">
    <w:name w:val="WW8Num46z2"/>
    <w:uiPriority w:val="99"/>
    <w:rsid w:val="00D778A6"/>
    <w:rPr>
      <w:rFonts w:ascii="Wingdings" w:hAnsi="Wingdings"/>
    </w:rPr>
  </w:style>
  <w:style w:type="character" w:customStyle="1" w:styleId="WW8Num47z2">
    <w:name w:val="WW8Num47z2"/>
    <w:uiPriority w:val="99"/>
    <w:rsid w:val="00D778A6"/>
    <w:rPr>
      <w:rFonts w:ascii="Wingdings" w:hAnsi="Wingdings"/>
    </w:rPr>
  </w:style>
  <w:style w:type="character" w:customStyle="1" w:styleId="WW8NumSt31z0">
    <w:name w:val="WW8NumSt31z0"/>
    <w:uiPriority w:val="99"/>
    <w:rsid w:val="00D778A6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D778A6"/>
    <w:rPr>
      <w:vertAlign w:val="superscript"/>
    </w:rPr>
  </w:style>
  <w:style w:type="character" w:customStyle="1" w:styleId="1fffffe">
    <w:name w:val="Знак примечания1"/>
    <w:uiPriority w:val="99"/>
    <w:rsid w:val="00D778A6"/>
    <w:rPr>
      <w:sz w:val="16"/>
    </w:rPr>
  </w:style>
  <w:style w:type="character" w:customStyle="1" w:styleId="EndnoteCharacters">
    <w:name w:val="Endnote Characters"/>
    <w:uiPriority w:val="99"/>
    <w:rsid w:val="00D778A6"/>
    <w:rPr>
      <w:vertAlign w:val="superscript"/>
    </w:rPr>
  </w:style>
  <w:style w:type="paragraph" w:customStyle="1" w:styleId="LO-Normal1">
    <w:name w:val="LO-Normal1"/>
    <w:uiPriority w:val="99"/>
    <w:qFormat/>
    <w:rsid w:val="00D778A6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D778A6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D778A6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D778A6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D778A6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D778A6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D778A6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D778A6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D778A6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D778A6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D778A6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D778A6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D778A6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D778A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D778A6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D778A6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D778A6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D778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D778A6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D778A6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D778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D778A6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D778A6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D778A6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D778A6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D778A6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D778A6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D778A6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D778A6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D778A6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D778A6"/>
  </w:style>
  <w:style w:type="character" w:customStyle="1" w:styleId="ListLabel8">
    <w:name w:val="ListLabel 8"/>
    <w:uiPriority w:val="99"/>
    <w:qFormat/>
    <w:rsid w:val="00D778A6"/>
  </w:style>
  <w:style w:type="character" w:customStyle="1" w:styleId="ListLabel9">
    <w:name w:val="ListLabel 9"/>
    <w:uiPriority w:val="99"/>
    <w:qFormat/>
    <w:rsid w:val="00D778A6"/>
  </w:style>
  <w:style w:type="character" w:customStyle="1" w:styleId="ListLabel10">
    <w:name w:val="ListLabel 10"/>
    <w:uiPriority w:val="99"/>
    <w:qFormat/>
    <w:rsid w:val="00D778A6"/>
  </w:style>
  <w:style w:type="character" w:customStyle="1" w:styleId="ListLabel11">
    <w:name w:val="ListLabel 11"/>
    <w:uiPriority w:val="99"/>
    <w:qFormat/>
    <w:rsid w:val="00D778A6"/>
  </w:style>
  <w:style w:type="character" w:customStyle="1" w:styleId="ListLabel12">
    <w:name w:val="ListLabel 12"/>
    <w:uiPriority w:val="99"/>
    <w:qFormat/>
    <w:rsid w:val="00D778A6"/>
  </w:style>
  <w:style w:type="character" w:customStyle="1" w:styleId="ListLabel13">
    <w:name w:val="ListLabel 13"/>
    <w:uiPriority w:val="99"/>
    <w:qFormat/>
    <w:rsid w:val="00D778A6"/>
  </w:style>
  <w:style w:type="character" w:customStyle="1" w:styleId="ListLabel14">
    <w:name w:val="ListLabel 14"/>
    <w:uiPriority w:val="99"/>
    <w:qFormat/>
    <w:rsid w:val="00D778A6"/>
  </w:style>
  <w:style w:type="character" w:customStyle="1" w:styleId="ListLabel15">
    <w:name w:val="ListLabel 15"/>
    <w:uiPriority w:val="99"/>
    <w:qFormat/>
    <w:rsid w:val="00D778A6"/>
  </w:style>
  <w:style w:type="character" w:customStyle="1" w:styleId="ListLabel16">
    <w:name w:val="ListLabel 16"/>
    <w:uiPriority w:val="99"/>
    <w:qFormat/>
    <w:rsid w:val="00D778A6"/>
  </w:style>
  <w:style w:type="character" w:customStyle="1" w:styleId="ListLabel17">
    <w:name w:val="ListLabel 17"/>
    <w:uiPriority w:val="99"/>
    <w:qFormat/>
    <w:rsid w:val="00D778A6"/>
  </w:style>
  <w:style w:type="character" w:customStyle="1" w:styleId="ListLabel18">
    <w:name w:val="ListLabel 18"/>
    <w:uiPriority w:val="99"/>
    <w:qFormat/>
    <w:rsid w:val="00D778A6"/>
  </w:style>
  <w:style w:type="character" w:customStyle="1" w:styleId="ListLabel19">
    <w:name w:val="ListLabel 19"/>
    <w:uiPriority w:val="99"/>
    <w:qFormat/>
    <w:rsid w:val="00D778A6"/>
  </w:style>
  <w:style w:type="character" w:customStyle="1" w:styleId="ListLabel20">
    <w:name w:val="ListLabel 20"/>
    <w:uiPriority w:val="99"/>
    <w:qFormat/>
    <w:rsid w:val="00D778A6"/>
  </w:style>
  <w:style w:type="character" w:customStyle="1" w:styleId="ListLabel21">
    <w:name w:val="ListLabel 21"/>
    <w:uiPriority w:val="99"/>
    <w:qFormat/>
    <w:rsid w:val="00D778A6"/>
  </w:style>
  <w:style w:type="character" w:customStyle="1" w:styleId="ListLabel22">
    <w:name w:val="ListLabel 22"/>
    <w:uiPriority w:val="99"/>
    <w:qFormat/>
    <w:rsid w:val="00D778A6"/>
  </w:style>
  <w:style w:type="character" w:customStyle="1" w:styleId="ListLabel23">
    <w:name w:val="ListLabel 23"/>
    <w:uiPriority w:val="99"/>
    <w:qFormat/>
    <w:rsid w:val="00D778A6"/>
  </w:style>
  <w:style w:type="character" w:customStyle="1" w:styleId="ListLabel24">
    <w:name w:val="ListLabel 24"/>
    <w:uiPriority w:val="99"/>
    <w:qFormat/>
    <w:rsid w:val="00D778A6"/>
  </w:style>
  <w:style w:type="character" w:customStyle="1" w:styleId="ListLabel25">
    <w:name w:val="ListLabel 25"/>
    <w:uiPriority w:val="99"/>
    <w:qFormat/>
    <w:rsid w:val="00D778A6"/>
  </w:style>
  <w:style w:type="character" w:customStyle="1" w:styleId="ListLabel26">
    <w:name w:val="ListLabel 26"/>
    <w:uiPriority w:val="99"/>
    <w:qFormat/>
    <w:rsid w:val="00D778A6"/>
  </w:style>
  <w:style w:type="character" w:customStyle="1" w:styleId="ListLabel27">
    <w:name w:val="ListLabel 27"/>
    <w:uiPriority w:val="99"/>
    <w:qFormat/>
    <w:rsid w:val="00D778A6"/>
  </w:style>
  <w:style w:type="character" w:customStyle="1" w:styleId="ListLabel28">
    <w:name w:val="ListLabel 28"/>
    <w:uiPriority w:val="99"/>
    <w:qFormat/>
    <w:rsid w:val="00D778A6"/>
  </w:style>
  <w:style w:type="character" w:customStyle="1" w:styleId="ListLabel29">
    <w:name w:val="ListLabel 29"/>
    <w:uiPriority w:val="99"/>
    <w:qFormat/>
    <w:rsid w:val="00D778A6"/>
  </w:style>
  <w:style w:type="character" w:customStyle="1" w:styleId="ListLabel30">
    <w:name w:val="ListLabel 30"/>
    <w:uiPriority w:val="99"/>
    <w:qFormat/>
    <w:rsid w:val="00D778A6"/>
  </w:style>
  <w:style w:type="character" w:customStyle="1" w:styleId="ListLabel31">
    <w:name w:val="ListLabel 31"/>
    <w:uiPriority w:val="99"/>
    <w:qFormat/>
    <w:rsid w:val="00D778A6"/>
  </w:style>
  <w:style w:type="character" w:customStyle="1" w:styleId="ListLabel32">
    <w:name w:val="ListLabel 32"/>
    <w:uiPriority w:val="99"/>
    <w:qFormat/>
    <w:rsid w:val="00D778A6"/>
  </w:style>
  <w:style w:type="character" w:customStyle="1" w:styleId="ListLabel33">
    <w:name w:val="ListLabel 33"/>
    <w:uiPriority w:val="99"/>
    <w:qFormat/>
    <w:rsid w:val="00D778A6"/>
  </w:style>
  <w:style w:type="character" w:customStyle="1" w:styleId="ListLabel34">
    <w:name w:val="ListLabel 34"/>
    <w:uiPriority w:val="99"/>
    <w:qFormat/>
    <w:rsid w:val="00D778A6"/>
    <w:rPr>
      <w:color w:val="00000A"/>
    </w:rPr>
  </w:style>
  <w:style w:type="character" w:customStyle="1" w:styleId="ListLabel35">
    <w:name w:val="ListLabel 35"/>
    <w:uiPriority w:val="99"/>
    <w:qFormat/>
    <w:rsid w:val="00D778A6"/>
  </w:style>
  <w:style w:type="character" w:customStyle="1" w:styleId="ListLabel36">
    <w:name w:val="ListLabel 36"/>
    <w:uiPriority w:val="99"/>
    <w:qFormat/>
    <w:rsid w:val="00D778A6"/>
  </w:style>
  <w:style w:type="character" w:customStyle="1" w:styleId="ListLabel37">
    <w:name w:val="ListLabel 37"/>
    <w:uiPriority w:val="99"/>
    <w:qFormat/>
    <w:rsid w:val="00D778A6"/>
  </w:style>
  <w:style w:type="character" w:customStyle="1" w:styleId="ListLabel38">
    <w:name w:val="ListLabel 38"/>
    <w:uiPriority w:val="99"/>
    <w:qFormat/>
    <w:rsid w:val="00D778A6"/>
  </w:style>
  <w:style w:type="character" w:customStyle="1" w:styleId="ListLabel39">
    <w:name w:val="ListLabel 39"/>
    <w:uiPriority w:val="99"/>
    <w:qFormat/>
    <w:rsid w:val="00D778A6"/>
  </w:style>
  <w:style w:type="character" w:customStyle="1" w:styleId="ListLabel40">
    <w:name w:val="ListLabel 40"/>
    <w:uiPriority w:val="99"/>
    <w:qFormat/>
    <w:rsid w:val="00D778A6"/>
  </w:style>
  <w:style w:type="character" w:customStyle="1" w:styleId="ListLabel41">
    <w:name w:val="ListLabel 41"/>
    <w:uiPriority w:val="99"/>
    <w:qFormat/>
    <w:rsid w:val="00D778A6"/>
  </w:style>
  <w:style w:type="character" w:customStyle="1" w:styleId="ListLabel42">
    <w:name w:val="ListLabel 42"/>
    <w:uiPriority w:val="99"/>
    <w:qFormat/>
    <w:rsid w:val="00D778A6"/>
  </w:style>
  <w:style w:type="character" w:customStyle="1" w:styleId="ListLabel43">
    <w:name w:val="ListLabel 43"/>
    <w:uiPriority w:val="99"/>
    <w:qFormat/>
    <w:rsid w:val="00D778A6"/>
  </w:style>
  <w:style w:type="character" w:customStyle="1" w:styleId="ListLabel44">
    <w:name w:val="ListLabel 44"/>
    <w:uiPriority w:val="99"/>
    <w:qFormat/>
    <w:rsid w:val="00D778A6"/>
  </w:style>
  <w:style w:type="character" w:customStyle="1" w:styleId="ListLabel45">
    <w:name w:val="ListLabel 45"/>
    <w:uiPriority w:val="99"/>
    <w:qFormat/>
    <w:rsid w:val="00D778A6"/>
  </w:style>
  <w:style w:type="character" w:customStyle="1" w:styleId="ListLabel46">
    <w:name w:val="ListLabel 46"/>
    <w:uiPriority w:val="99"/>
    <w:qFormat/>
    <w:rsid w:val="00D778A6"/>
  </w:style>
  <w:style w:type="character" w:customStyle="1" w:styleId="ListLabel47">
    <w:name w:val="ListLabel 47"/>
    <w:uiPriority w:val="99"/>
    <w:qFormat/>
    <w:rsid w:val="00D778A6"/>
  </w:style>
  <w:style w:type="character" w:customStyle="1" w:styleId="ListLabel48">
    <w:name w:val="ListLabel 48"/>
    <w:uiPriority w:val="99"/>
    <w:qFormat/>
    <w:rsid w:val="00D778A6"/>
  </w:style>
  <w:style w:type="character" w:customStyle="1" w:styleId="ListLabel49">
    <w:name w:val="ListLabel 49"/>
    <w:uiPriority w:val="99"/>
    <w:qFormat/>
    <w:rsid w:val="00D778A6"/>
  </w:style>
  <w:style w:type="character" w:customStyle="1" w:styleId="ListLabel50">
    <w:name w:val="ListLabel 50"/>
    <w:uiPriority w:val="99"/>
    <w:qFormat/>
    <w:rsid w:val="00D778A6"/>
  </w:style>
  <w:style w:type="character" w:customStyle="1" w:styleId="ListLabel51">
    <w:name w:val="ListLabel 51"/>
    <w:uiPriority w:val="99"/>
    <w:qFormat/>
    <w:rsid w:val="00D778A6"/>
  </w:style>
  <w:style w:type="character" w:customStyle="1" w:styleId="ListLabel52">
    <w:name w:val="ListLabel 52"/>
    <w:uiPriority w:val="99"/>
    <w:qFormat/>
    <w:rsid w:val="00D778A6"/>
  </w:style>
  <w:style w:type="character" w:customStyle="1" w:styleId="ListLabel53">
    <w:name w:val="ListLabel 53"/>
    <w:uiPriority w:val="99"/>
    <w:qFormat/>
    <w:rsid w:val="00D778A6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D778A6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D778A6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D778A6"/>
  </w:style>
  <w:style w:type="character" w:customStyle="1" w:styleId="ListLabel57">
    <w:name w:val="ListLabel 57"/>
    <w:uiPriority w:val="99"/>
    <w:qFormat/>
    <w:rsid w:val="00D778A6"/>
  </w:style>
  <w:style w:type="character" w:customStyle="1" w:styleId="ListLabel58">
    <w:name w:val="ListLabel 58"/>
    <w:uiPriority w:val="99"/>
    <w:qFormat/>
    <w:rsid w:val="00D778A6"/>
  </w:style>
  <w:style w:type="character" w:customStyle="1" w:styleId="ListLabel59">
    <w:name w:val="ListLabel 59"/>
    <w:uiPriority w:val="99"/>
    <w:qFormat/>
    <w:rsid w:val="00D778A6"/>
  </w:style>
  <w:style w:type="character" w:customStyle="1" w:styleId="ListLabel60">
    <w:name w:val="ListLabel 60"/>
    <w:uiPriority w:val="99"/>
    <w:qFormat/>
    <w:rsid w:val="00D778A6"/>
  </w:style>
  <w:style w:type="character" w:customStyle="1" w:styleId="ListLabel61">
    <w:name w:val="ListLabel 61"/>
    <w:uiPriority w:val="99"/>
    <w:qFormat/>
    <w:rsid w:val="00D778A6"/>
  </w:style>
  <w:style w:type="character" w:customStyle="1" w:styleId="ListLabel62">
    <w:name w:val="ListLabel 62"/>
    <w:uiPriority w:val="99"/>
    <w:qFormat/>
    <w:rsid w:val="00D778A6"/>
  </w:style>
  <w:style w:type="character" w:customStyle="1" w:styleId="ListLabel63">
    <w:name w:val="ListLabel 63"/>
    <w:uiPriority w:val="99"/>
    <w:qFormat/>
    <w:rsid w:val="00D778A6"/>
    <w:rPr>
      <w:sz w:val="24"/>
    </w:rPr>
  </w:style>
  <w:style w:type="character" w:customStyle="1" w:styleId="ListLabel64">
    <w:name w:val="ListLabel 64"/>
    <w:uiPriority w:val="99"/>
    <w:qFormat/>
    <w:rsid w:val="00D778A6"/>
  </w:style>
  <w:style w:type="character" w:customStyle="1" w:styleId="ListLabel65">
    <w:name w:val="ListLabel 65"/>
    <w:uiPriority w:val="99"/>
    <w:qFormat/>
    <w:rsid w:val="00D778A6"/>
  </w:style>
  <w:style w:type="character" w:customStyle="1" w:styleId="ListLabel66">
    <w:name w:val="ListLabel 66"/>
    <w:uiPriority w:val="99"/>
    <w:qFormat/>
    <w:rsid w:val="00D778A6"/>
  </w:style>
  <w:style w:type="character" w:customStyle="1" w:styleId="ListLabel67">
    <w:name w:val="ListLabel 67"/>
    <w:uiPriority w:val="99"/>
    <w:qFormat/>
    <w:rsid w:val="00D778A6"/>
  </w:style>
  <w:style w:type="character" w:customStyle="1" w:styleId="ListLabel68">
    <w:name w:val="ListLabel 68"/>
    <w:uiPriority w:val="99"/>
    <w:qFormat/>
    <w:rsid w:val="00D778A6"/>
  </w:style>
  <w:style w:type="character" w:customStyle="1" w:styleId="ListLabel69">
    <w:name w:val="ListLabel 69"/>
    <w:uiPriority w:val="99"/>
    <w:qFormat/>
    <w:rsid w:val="00D778A6"/>
  </w:style>
  <w:style w:type="character" w:customStyle="1" w:styleId="ListLabel70">
    <w:name w:val="ListLabel 70"/>
    <w:uiPriority w:val="99"/>
    <w:qFormat/>
    <w:rsid w:val="00D778A6"/>
  </w:style>
  <w:style w:type="character" w:customStyle="1" w:styleId="ListLabel71">
    <w:name w:val="ListLabel 71"/>
    <w:uiPriority w:val="99"/>
    <w:qFormat/>
    <w:rsid w:val="00D778A6"/>
  </w:style>
  <w:style w:type="character" w:customStyle="1" w:styleId="ListLabel72">
    <w:name w:val="ListLabel 72"/>
    <w:uiPriority w:val="99"/>
    <w:qFormat/>
    <w:rsid w:val="00D778A6"/>
  </w:style>
  <w:style w:type="character" w:customStyle="1" w:styleId="ListLabel73">
    <w:name w:val="ListLabel 73"/>
    <w:uiPriority w:val="99"/>
    <w:qFormat/>
    <w:rsid w:val="00D778A6"/>
  </w:style>
  <w:style w:type="character" w:customStyle="1" w:styleId="ListLabel74">
    <w:name w:val="ListLabel 74"/>
    <w:uiPriority w:val="99"/>
    <w:qFormat/>
    <w:rsid w:val="00D778A6"/>
  </w:style>
  <w:style w:type="character" w:customStyle="1" w:styleId="ListLabel75">
    <w:name w:val="ListLabel 75"/>
    <w:uiPriority w:val="99"/>
    <w:qFormat/>
    <w:rsid w:val="00D778A6"/>
  </w:style>
  <w:style w:type="character" w:customStyle="1" w:styleId="ListLabel76">
    <w:name w:val="ListLabel 76"/>
    <w:uiPriority w:val="99"/>
    <w:qFormat/>
    <w:rsid w:val="00D778A6"/>
  </w:style>
  <w:style w:type="character" w:customStyle="1" w:styleId="ListLabel77">
    <w:name w:val="ListLabel 77"/>
    <w:uiPriority w:val="99"/>
    <w:qFormat/>
    <w:rsid w:val="00D778A6"/>
  </w:style>
  <w:style w:type="character" w:customStyle="1" w:styleId="ListLabel78">
    <w:name w:val="ListLabel 78"/>
    <w:uiPriority w:val="99"/>
    <w:qFormat/>
    <w:rsid w:val="00D778A6"/>
    <w:rPr>
      <w:sz w:val="24"/>
    </w:rPr>
  </w:style>
  <w:style w:type="character" w:customStyle="1" w:styleId="ListLabel79">
    <w:name w:val="ListLabel 79"/>
    <w:uiPriority w:val="99"/>
    <w:qFormat/>
    <w:rsid w:val="00D778A6"/>
  </w:style>
  <w:style w:type="character" w:customStyle="1" w:styleId="ListLabel80">
    <w:name w:val="ListLabel 80"/>
    <w:uiPriority w:val="99"/>
    <w:qFormat/>
    <w:rsid w:val="00D778A6"/>
  </w:style>
  <w:style w:type="character" w:customStyle="1" w:styleId="ListLabel81">
    <w:name w:val="ListLabel 81"/>
    <w:uiPriority w:val="99"/>
    <w:qFormat/>
    <w:rsid w:val="00D778A6"/>
  </w:style>
  <w:style w:type="character" w:customStyle="1" w:styleId="ListLabel82">
    <w:name w:val="ListLabel 82"/>
    <w:uiPriority w:val="99"/>
    <w:qFormat/>
    <w:rsid w:val="00D778A6"/>
  </w:style>
  <w:style w:type="character" w:customStyle="1" w:styleId="ListLabel83">
    <w:name w:val="ListLabel 83"/>
    <w:uiPriority w:val="99"/>
    <w:qFormat/>
    <w:rsid w:val="00D778A6"/>
  </w:style>
  <w:style w:type="character" w:customStyle="1" w:styleId="ListLabel84">
    <w:name w:val="ListLabel 84"/>
    <w:uiPriority w:val="99"/>
    <w:qFormat/>
    <w:rsid w:val="00D778A6"/>
  </w:style>
  <w:style w:type="character" w:customStyle="1" w:styleId="ListLabel85">
    <w:name w:val="ListLabel 85"/>
    <w:uiPriority w:val="99"/>
    <w:qFormat/>
    <w:rsid w:val="00D778A6"/>
  </w:style>
  <w:style w:type="character" w:customStyle="1" w:styleId="ListLabel86">
    <w:name w:val="ListLabel 86"/>
    <w:uiPriority w:val="99"/>
    <w:qFormat/>
    <w:rsid w:val="00D778A6"/>
  </w:style>
  <w:style w:type="character" w:customStyle="1" w:styleId="ListLabel87">
    <w:name w:val="ListLabel 87"/>
    <w:uiPriority w:val="99"/>
    <w:qFormat/>
    <w:rsid w:val="00D778A6"/>
  </w:style>
  <w:style w:type="character" w:customStyle="1" w:styleId="ListLabel88">
    <w:name w:val="ListLabel 88"/>
    <w:uiPriority w:val="99"/>
    <w:qFormat/>
    <w:rsid w:val="00D778A6"/>
  </w:style>
  <w:style w:type="character" w:customStyle="1" w:styleId="ListLabel89">
    <w:name w:val="ListLabel 89"/>
    <w:uiPriority w:val="99"/>
    <w:qFormat/>
    <w:rsid w:val="00D778A6"/>
  </w:style>
  <w:style w:type="character" w:customStyle="1" w:styleId="ListLabel90">
    <w:name w:val="ListLabel 90"/>
    <w:uiPriority w:val="99"/>
    <w:qFormat/>
    <w:rsid w:val="00D778A6"/>
  </w:style>
  <w:style w:type="character" w:customStyle="1" w:styleId="ListLabel91">
    <w:name w:val="ListLabel 91"/>
    <w:uiPriority w:val="99"/>
    <w:qFormat/>
    <w:rsid w:val="00D778A6"/>
  </w:style>
  <w:style w:type="character" w:customStyle="1" w:styleId="ListLabel92">
    <w:name w:val="ListLabel 92"/>
    <w:uiPriority w:val="99"/>
    <w:qFormat/>
    <w:rsid w:val="00D778A6"/>
  </w:style>
  <w:style w:type="character" w:customStyle="1" w:styleId="ListLabel93">
    <w:name w:val="ListLabel 93"/>
    <w:uiPriority w:val="99"/>
    <w:qFormat/>
    <w:rsid w:val="00D778A6"/>
  </w:style>
  <w:style w:type="character" w:customStyle="1" w:styleId="ListLabel94">
    <w:name w:val="ListLabel 94"/>
    <w:uiPriority w:val="99"/>
    <w:qFormat/>
    <w:rsid w:val="00D778A6"/>
  </w:style>
  <w:style w:type="character" w:customStyle="1" w:styleId="ListLabel95">
    <w:name w:val="ListLabel 95"/>
    <w:uiPriority w:val="99"/>
    <w:qFormat/>
    <w:rsid w:val="00D778A6"/>
  </w:style>
  <w:style w:type="character" w:customStyle="1" w:styleId="ListLabel96">
    <w:name w:val="ListLabel 96"/>
    <w:uiPriority w:val="99"/>
    <w:qFormat/>
    <w:rsid w:val="00D778A6"/>
    <w:rPr>
      <w:sz w:val="24"/>
    </w:rPr>
  </w:style>
  <w:style w:type="character" w:customStyle="1" w:styleId="ListLabel97">
    <w:name w:val="ListLabel 97"/>
    <w:uiPriority w:val="99"/>
    <w:qFormat/>
    <w:rsid w:val="00D778A6"/>
  </w:style>
  <w:style w:type="character" w:customStyle="1" w:styleId="ListLabel98">
    <w:name w:val="ListLabel 98"/>
    <w:uiPriority w:val="99"/>
    <w:qFormat/>
    <w:rsid w:val="00D778A6"/>
  </w:style>
  <w:style w:type="character" w:customStyle="1" w:styleId="ListLabel99">
    <w:name w:val="ListLabel 99"/>
    <w:uiPriority w:val="99"/>
    <w:qFormat/>
    <w:rsid w:val="00D778A6"/>
  </w:style>
  <w:style w:type="character" w:customStyle="1" w:styleId="ListLabel100">
    <w:name w:val="ListLabel 100"/>
    <w:uiPriority w:val="99"/>
    <w:qFormat/>
    <w:rsid w:val="00D778A6"/>
  </w:style>
  <w:style w:type="character" w:customStyle="1" w:styleId="ListLabel101">
    <w:name w:val="ListLabel 101"/>
    <w:uiPriority w:val="99"/>
    <w:qFormat/>
    <w:rsid w:val="00D778A6"/>
  </w:style>
  <w:style w:type="character" w:customStyle="1" w:styleId="ListLabel102">
    <w:name w:val="ListLabel 102"/>
    <w:uiPriority w:val="99"/>
    <w:qFormat/>
    <w:rsid w:val="00D778A6"/>
  </w:style>
  <w:style w:type="character" w:customStyle="1" w:styleId="ListLabel103">
    <w:name w:val="ListLabel 103"/>
    <w:uiPriority w:val="99"/>
    <w:qFormat/>
    <w:rsid w:val="00D778A6"/>
  </w:style>
  <w:style w:type="character" w:customStyle="1" w:styleId="ListLabel104">
    <w:name w:val="ListLabel 104"/>
    <w:uiPriority w:val="99"/>
    <w:qFormat/>
    <w:rsid w:val="00D778A6"/>
  </w:style>
  <w:style w:type="character" w:customStyle="1" w:styleId="ListLabel105">
    <w:name w:val="ListLabel 105"/>
    <w:uiPriority w:val="99"/>
    <w:qFormat/>
    <w:rsid w:val="00D778A6"/>
  </w:style>
  <w:style w:type="character" w:customStyle="1" w:styleId="ListLabel106">
    <w:name w:val="ListLabel 106"/>
    <w:uiPriority w:val="99"/>
    <w:qFormat/>
    <w:rsid w:val="00D778A6"/>
  </w:style>
  <w:style w:type="character" w:customStyle="1" w:styleId="ListLabel107">
    <w:name w:val="ListLabel 107"/>
    <w:uiPriority w:val="99"/>
    <w:qFormat/>
    <w:rsid w:val="00D778A6"/>
  </w:style>
  <w:style w:type="character" w:customStyle="1" w:styleId="ListLabel108">
    <w:name w:val="ListLabel 108"/>
    <w:uiPriority w:val="99"/>
    <w:qFormat/>
    <w:rsid w:val="00D778A6"/>
  </w:style>
  <w:style w:type="character" w:customStyle="1" w:styleId="ListLabel109">
    <w:name w:val="ListLabel 109"/>
    <w:uiPriority w:val="99"/>
    <w:qFormat/>
    <w:rsid w:val="00D778A6"/>
  </w:style>
  <w:style w:type="character" w:customStyle="1" w:styleId="ListLabel110">
    <w:name w:val="ListLabel 110"/>
    <w:uiPriority w:val="99"/>
    <w:qFormat/>
    <w:rsid w:val="00D778A6"/>
  </w:style>
  <w:style w:type="character" w:customStyle="1" w:styleId="ListLabel111">
    <w:name w:val="ListLabel 111"/>
    <w:uiPriority w:val="99"/>
    <w:qFormat/>
    <w:rsid w:val="00D778A6"/>
  </w:style>
  <w:style w:type="character" w:customStyle="1" w:styleId="ListLabel112">
    <w:name w:val="ListLabel 112"/>
    <w:uiPriority w:val="99"/>
    <w:qFormat/>
    <w:rsid w:val="00D778A6"/>
  </w:style>
  <w:style w:type="character" w:customStyle="1" w:styleId="ListLabel113">
    <w:name w:val="ListLabel 113"/>
    <w:uiPriority w:val="99"/>
    <w:qFormat/>
    <w:rsid w:val="00D778A6"/>
  </w:style>
  <w:style w:type="character" w:customStyle="1" w:styleId="ListLabel114">
    <w:name w:val="ListLabel 114"/>
    <w:uiPriority w:val="99"/>
    <w:qFormat/>
    <w:rsid w:val="00D778A6"/>
    <w:rPr>
      <w:sz w:val="24"/>
    </w:rPr>
  </w:style>
  <w:style w:type="character" w:customStyle="1" w:styleId="ListLabel115">
    <w:name w:val="ListLabel 115"/>
    <w:uiPriority w:val="99"/>
    <w:qFormat/>
    <w:rsid w:val="00D778A6"/>
  </w:style>
  <w:style w:type="character" w:customStyle="1" w:styleId="ListLabel116">
    <w:name w:val="ListLabel 116"/>
    <w:uiPriority w:val="99"/>
    <w:qFormat/>
    <w:rsid w:val="00D778A6"/>
  </w:style>
  <w:style w:type="character" w:customStyle="1" w:styleId="ListLabel117">
    <w:name w:val="ListLabel 117"/>
    <w:uiPriority w:val="99"/>
    <w:qFormat/>
    <w:rsid w:val="00D778A6"/>
  </w:style>
  <w:style w:type="character" w:customStyle="1" w:styleId="ListLabel118">
    <w:name w:val="ListLabel 118"/>
    <w:uiPriority w:val="99"/>
    <w:qFormat/>
    <w:rsid w:val="00D778A6"/>
  </w:style>
  <w:style w:type="character" w:customStyle="1" w:styleId="ListLabel119">
    <w:name w:val="ListLabel 119"/>
    <w:uiPriority w:val="99"/>
    <w:qFormat/>
    <w:rsid w:val="00D778A6"/>
  </w:style>
  <w:style w:type="character" w:customStyle="1" w:styleId="ListLabel120">
    <w:name w:val="ListLabel 120"/>
    <w:uiPriority w:val="99"/>
    <w:qFormat/>
    <w:rsid w:val="00D778A6"/>
  </w:style>
  <w:style w:type="character" w:customStyle="1" w:styleId="ListLabel121">
    <w:name w:val="ListLabel 121"/>
    <w:uiPriority w:val="99"/>
    <w:qFormat/>
    <w:rsid w:val="00D778A6"/>
  </w:style>
  <w:style w:type="character" w:customStyle="1" w:styleId="ListLabel122">
    <w:name w:val="ListLabel 122"/>
    <w:uiPriority w:val="99"/>
    <w:qFormat/>
    <w:rsid w:val="00D778A6"/>
  </w:style>
  <w:style w:type="character" w:customStyle="1" w:styleId="ListLabel123">
    <w:name w:val="ListLabel 123"/>
    <w:uiPriority w:val="99"/>
    <w:qFormat/>
    <w:rsid w:val="00D778A6"/>
  </w:style>
  <w:style w:type="character" w:customStyle="1" w:styleId="ListLabel124">
    <w:name w:val="ListLabel 124"/>
    <w:uiPriority w:val="99"/>
    <w:qFormat/>
    <w:rsid w:val="00D778A6"/>
  </w:style>
  <w:style w:type="character" w:customStyle="1" w:styleId="ListLabel125">
    <w:name w:val="ListLabel 125"/>
    <w:uiPriority w:val="99"/>
    <w:qFormat/>
    <w:rsid w:val="00D778A6"/>
  </w:style>
  <w:style w:type="character" w:customStyle="1" w:styleId="ListLabel126">
    <w:name w:val="ListLabel 126"/>
    <w:uiPriority w:val="99"/>
    <w:qFormat/>
    <w:rsid w:val="00D778A6"/>
  </w:style>
  <w:style w:type="character" w:customStyle="1" w:styleId="ListLabel127">
    <w:name w:val="ListLabel 127"/>
    <w:uiPriority w:val="99"/>
    <w:qFormat/>
    <w:rsid w:val="00D778A6"/>
  </w:style>
  <w:style w:type="character" w:customStyle="1" w:styleId="ListLabel128">
    <w:name w:val="ListLabel 128"/>
    <w:uiPriority w:val="99"/>
    <w:qFormat/>
    <w:rsid w:val="00D778A6"/>
  </w:style>
  <w:style w:type="character" w:customStyle="1" w:styleId="ListLabel129">
    <w:name w:val="ListLabel 129"/>
    <w:uiPriority w:val="99"/>
    <w:qFormat/>
    <w:rsid w:val="00D778A6"/>
  </w:style>
  <w:style w:type="character" w:customStyle="1" w:styleId="ListLabel130">
    <w:name w:val="ListLabel 130"/>
    <w:uiPriority w:val="99"/>
    <w:qFormat/>
    <w:rsid w:val="00D778A6"/>
  </w:style>
  <w:style w:type="character" w:customStyle="1" w:styleId="ListLabel131">
    <w:name w:val="ListLabel 131"/>
    <w:uiPriority w:val="99"/>
    <w:qFormat/>
    <w:rsid w:val="00D778A6"/>
  </w:style>
  <w:style w:type="character" w:customStyle="1" w:styleId="ListLabel132">
    <w:name w:val="ListLabel 132"/>
    <w:uiPriority w:val="99"/>
    <w:qFormat/>
    <w:rsid w:val="00D778A6"/>
  </w:style>
  <w:style w:type="character" w:customStyle="1" w:styleId="ListLabel133">
    <w:name w:val="ListLabel 133"/>
    <w:uiPriority w:val="99"/>
    <w:qFormat/>
    <w:rsid w:val="00D778A6"/>
  </w:style>
  <w:style w:type="character" w:customStyle="1" w:styleId="ListLabel134">
    <w:name w:val="ListLabel 134"/>
    <w:uiPriority w:val="99"/>
    <w:qFormat/>
    <w:rsid w:val="00D778A6"/>
  </w:style>
  <w:style w:type="character" w:customStyle="1" w:styleId="ListLabel135">
    <w:name w:val="ListLabel 135"/>
    <w:uiPriority w:val="99"/>
    <w:qFormat/>
    <w:rsid w:val="00D778A6"/>
  </w:style>
  <w:style w:type="character" w:customStyle="1" w:styleId="ListLabel136">
    <w:name w:val="ListLabel 136"/>
    <w:uiPriority w:val="99"/>
    <w:qFormat/>
    <w:rsid w:val="00D778A6"/>
  </w:style>
  <w:style w:type="character" w:customStyle="1" w:styleId="ListLabel137">
    <w:name w:val="ListLabel 137"/>
    <w:uiPriority w:val="99"/>
    <w:qFormat/>
    <w:rsid w:val="00D778A6"/>
  </w:style>
  <w:style w:type="character" w:customStyle="1" w:styleId="ListLabel138">
    <w:name w:val="ListLabel 138"/>
    <w:uiPriority w:val="99"/>
    <w:qFormat/>
    <w:rsid w:val="00D778A6"/>
  </w:style>
  <w:style w:type="character" w:customStyle="1" w:styleId="ListLabel139">
    <w:name w:val="ListLabel 139"/>
    <w:uiPriority w:val="99"/>
    <w:qFormat/>
    <w:rsid w:val="00D778A6"/>
  </w:style>
  <w:style w:type="character" w:customStyle="1" w:styleId="ListLabel140">
    <w:name w:val="ListLabel 140"/>
    <w:uiPriority w:val="99"/>
    <w:qFormat/>
    <w:rsid w:val="00D778A6"/>
  </w:style>
  <w:style w:type="character" w:customStyle="1" w:styleId="ListLabel141">
    <w:name w:val="ListLabel 141"/>
    <w:uiPriority w:val="99"/>
    <w:qFormat/>
    <w:rsid w:val="00D778A6"/>
  </w:style>
  <w:style w:type="character" w:customStyle="1" w:styleId="ListLabel142">
    <w:name w:val="ListLabel 142"/>
    <w:uiPriority w:val="99"/>
    <w:qFormat/>
    <w:rsid w:val="00D778A6"/>
  </w:style>
  <w:style w:type="character" w:customStyle="1" w:styleId="ListLabel143">
    <w:name w:val="ListLabel 143"/>
    <w:uiPriority w:val="99"/>
    <w:qFormat/>
    <w:rsid w:val="00D778A6"/>
  </w:style>
  <w:style w:type="character" w:customStyle="1" w:styleId="ListLabel144">
    <w:name w:val="ListLabel 144"/>
    <w:uiPriority w:val="99"/>
    <w:qFormat/>
    <w:rsid w:val="00D778A6"/>
  </w:style>
  <w:style w:type="character" w:customStyle="1" w:styleId="ListLabel145">
    <w:name w:val="ListLabel 145"/>
    <w:uiPriority w:val="99"/>
    <w:qFormat/>
    <w:rsid w:val="00D778A6"/>
  </w:style>
  <w:style w:type="character" w:customStyle="1" w:styleId="ListLabel146">
    <w:name w:val="ListLabel 146"/>
    <w:uiPriority w:val="99"/>
    <w:qFormat/>
    <w:rsid w:val="00D778A6"/>
  </w:style>
  <w:style w:type="character" w:customStyle="1" w:styleId="ListLabel147">
    <w:name w:val="ListLabel 147"/>
    <w:uiPriority w:val="99"/>
    <w:qFormat/>
    <w:rsid w:val="00D778A6"/>
  </w:style>
  <w:style w:type="character" w:customStyle="1" w:styleId="ListLabel148">
    <w:name w:val="ListLabel 148"/>
    <w:uiPriority w:val="99"/>
    <w:qFormat/>
    <w:rsid w:val="00D778A6"/>
  </w:style>
  <w:style w:type="character" w:customStyle="1" w:styleId="ListLabel149">
    <w:name w:val="ListLabel 149"/>
    <w:uiPriority w:val="99"/>
    <w:qFormat/>
    <w:rsid w:val="00D778A6"/>
  </w:style>
  <w:style w:type="character" w:customStyle="1" w:styleId="ListLabel150">
    <w:name w:val="ListLabel 150"/>
    <w:uiPriority w:val="99"/>
    <w:qFormat/>
    <w:rsid w:val="00D778A6"/>
    <w:rPr>
      <w:sz w:val="24"/>
    </w:rPr>
  </w:style>
  <w:style w:type="character" w:customStyle="1" w:styleId="ListLabel151">
    <w:name w:val="ListLabel 151"/>
    <w:uiPriority w:val="99"/>
    <w:qFormat/>
    <w:rsid w:val="00D778A6"/>
  </w:style>
  <w:style w:type="character" w:customStyle="1" w:styleId="ListLabel152">
    <w:name w:val="ListLabel 152"/>
    <w:uiPriority w:val="99"/>
    <w:qFormat/>
    <w:rsid w:val="00D778A6"/>
  </w:style>
  <w:style w:type="character" w:customStyle="1" w:styleId="ListLabel153">
    <w:name w:val="ListLabel 153"/>
    <w:uiPriority w:val="99"/>
    <w:qFormat/>
    <w:rsid w:val="00D778A6"/>
  </w:style>
  <w:style w:type="character" w:customStyle="1" w:styleId="ListLabel154">
    <w:name w:val="ListLabel 154"/>
    <w:uiPriority w:val="99"/>
    <w:qFormat/>
    <w:rsid w:val="00D778A6"/>
  </w:style>
  <w:style w:type="character" w:customStyle="1" w:styleId="ListLabel155">
    <w:name w:val="ListLabel 155"/>
    <w:uiPriority w:val="99"/>
    <w:qFormat/>
    <w:rsid w:val="00D778A6"/>
  </w:style>
  <w:style w:type="character" w:customStyle="1" w:styleId="ListLabel156">
    <w:name w:val="ListLabel 156"/>
    <w:uiPriority w:val="99"/>
    <w:qFormat/>
    <w:rsid w:val="00D778A6"/>
  </w:style>
  <w:style w:type="character" w:customStyle="1" w:styleId="ListLabel157">
    <w:name w:val="ListLabel 157"/>
    <w:uiPriority w:val="99"/>
    <w:qFormat/>
    <w:rsid w:val="00D778A6"/>
  </w:style>
  <w:style w:type="character" w:customStyle="1" w:styleId="ListLabel158">
    <w:name w:val="ListLabel 158"/>
    <w:uiPriority w:val="99"/>
    <w:qFormat/>
    <w:rsid w:val="00D778A6"/>
  </w:style>
  <w:style w:type="character" w:customStyle="1" w:styleId="ListLabel159">
    <w:name w:val="ListLabel 159"/>
    <w:uiPriority w:val="99"/>
    <w:qFormat/>
    <w:rsid w:val="00D778A6"/>
    <w:rPr>
      <w:sz w:val="24"/>
    </w:rPr>
  </w:style>
  <w:style w:type="character" w:customStyle="1" w:styleId="ListLabel160">
    <w:name w:val="ListLabel 160"/>
    <w:uiPriority w:val="99"/>
    <w:qFormat/>
    <w:rsid w:val="00D778A6"/>
  </w:style>
  <w:style w:type="character" w:customStyle="1" w:styleId="ListLabel161">
    <w:name w:val="ListLabel 161"/>
    <w:uiPriority w:val="99"/>
    <w:qFormat/>
    <w:rsid w:val="00D778A6"/>
  </w:style>
  <w:style w:type="character" w:customStyle="1" w:styleId="ListLabel162">
    <w:name w:val="ListLabel 162"/>
    <w:uiPriority w:val="99"/>
    <w:qFormat/>
    <w:rsid w:val="00D778A6"/>
  </w:style>
  <w:style w:type="character" w:customStyle="1" w:styleId="ListLabel163">
    <w:name w:val="ListLabel 163"/>
    <w:uiPriority w:val="99"/>
    <w:qFormat/>
    <w:rsid w:val="00D778A6"/>
  </w:style>
  <w:style w:type="character" w:customStyle="1" w:styleId="ListLabel164">
    <w:name w:val="ListLabel 164"/>
    <w:uiPriority w:val="99"/>
    <w:qFormat/>
    <w:rsid w:val="00D778A6"/>
  </w:style>
  <w:style w:type="character" w:customStyle="1" w:styleId="ListLabel165">
    <w:name w:val="ListLabel 165"/>
    <w:uiPriority w:val="99"/>
    <w:qFormat/>
    <w:rsid w:val="00D778A6"/>
  </w:style>
  <w:style w:type="character" w:customStyle="1" w:styleId="ListLabel166">
    <w:name w:val="ListLabel 166"/>
    <w:uiPriority w:val="99"/>
    <w:qFormat/>
    <w:rsid w:val="00D778A6"/>
  </w:style>
  <w:style w:type="character" w:customStyle="1" w:styleId="ListLabel167">
    <w:name w:val="ListLabel 167"/>
    <w:uiPriority w:val="99"/>
    <w:qFormat/>
    <w:rsid w:val="00D778A6"/>
  </w:style>
  <w:style w:type="character" w:customStyle="1" w:styleId="ListLabel168">
    <w:name w:val="ListLabel 168"/>
    <w:uiPriority w:val="99"/>
    <w:qFormat/>
    <w:rsid w:val="00D778A6"/>
    <w:rPr>
      <w:sz w:val="24"/>
    </w:rPr>
  </w:style>
  <w:style w:type="character" w:customStyle="1" w:styleId="ListLabel169">
    <w:name w:val="ListLabel 169"/>
    <w:uiPriority w:val="99"/>
    <w:qFormat/>
    <w:rsid w:val="00D778A6"/>
  </w:style>
  <w:style w:type="character" w:customStyle="1" w:styleId="ListLabel170">
    <w:name w:val="ListLabel 170"/>
    <w:uiPriority w:val="99"/>
    <w:qFormat/>
    <w:rsid w:val="00D778A6"/>
  </w:style>
  <w:style w:type="character" w:customStyle="1" w:styleId="ListLabel171">
    <w:name w:val="ListLabel 171"/>
    <w:uiPriority w:val="99"/>
    <w:qFormat/>
    <w:rsid w:val="00D778A6"/>
  </w:style>
  <w:style w:type="character" w:customStyle="1" w:styleId="ListLabel172">
    <w:name w:val="ListLabel 172"/>
    <w:uiPriority w:val="99"/>
    <w:qFormat/>
    <w:rsid w:val="00D778A6"/>
  </w:style>
  <w:style w:type="character" w:customStyle="1" w:styleId="ListLabel173">
    <w:name w:val="ListLabel 173"/>
    <w:uiPriority w:val="99"/>
    <w:qFormat/>
    <w:rsid w:val="00D778A6"/>
  </w:style>
  <w:style w:type="character" w:customStyle="1" w:styleId="ListLabel174">
    <w:name w:val="ListLabel 174"/>
    <w:uiPriority w:val="99"/>
    <w:qFormat/>
    <w:rsid w:val="00D778A6"/>
  </w:style>
  <w:style w:type="character" w:customStyle="1" w:styleId="ListLabel175">
    <w:name w:val="ListLabel 175"/>
    <w:uiPriority w:val="99"/>
    <w:qFormat/>
    <w:rsid w:val="00D778A6"/>
  </w:style>
  <w:style w:type="character" w:customStyle="1" w:styleId="ListLabel176">
    <w:name w:val="ListLabel 176"/>
    <w:uiPriority w:val="99"/>
    <w:qFormat/>
    <w:rsid w:val="00D778A6"/>
  </w:style>
  <w:style w:type="character" w:customStyle="1" w:styleId="ListLabel177">
    <w:name w:val="ListLabel 177"/>
    <w:uiPriority w:val="99"/>
    <w:qFormat/>
    <w:rsid w:val="00D778A6"/>
  </w:style>
  <w:style w:type="character" w:customStyle="1" w:styleId="ListLabel178">
    <w:name w:val="ListLabel 178"/>
    <w:uiPriority w:val="99"/>
    <w:qFormat/>
    <w:rsid w:val="00D778A6"/>
  </w:style>
  <w:style w:type="character" w:customStyle="1" w:styleId="ListLabel179">
    <w:name w:val="ListLabel 179"/>
    <w:uiPriority w:val="99"/>
    <w:qFormat/>
    <w:rsid w:val="00D778A6"/>
  </w:style>
  <w:style w:type="character" w:customStyle="1" w:styleId="ListLabel180">
    <w:name w:val="ListLabel 180"/>
    <w:uiPriority w:val="99"/>
    <w:qFormat/>
    <w:rsid w:val="00D778A6"/>
  </w:style>
  <w:style w:type="character" w:customStyle="1" w:styleId="ListLabel181">
    <w:name w:val="ListLabel 181"/>
    <w:uiPriority w:val="99"/>
    <w:qFormat/>
    <w:rsid w:val="00D778A6"/>
  </w:style>
  <w:style w:type="character" w:customStyle="1" w:styleId="ListLabel182">
    <w:name w:val="ListLabel 182"/>
    <w:uiPriority w:val="99"/>
    <w:qFormat/>
    <w:rsid w:val="00D778A6"/>
  </w:style>
  <w:style w:type="character" w:customStyle="1" w:styleId="ListLabel183">
    <w:name w:val="ListLabel 183"/>
    <w:uiPriority w:val="99"/>
    <w:qFormat/>
    <w:rsid w:val="00D778A6"/>
  </w:style>
  <w:style w:type="character" w:customStyle="1" w:styleId="ListLabel184">
    <w:name w:val="ListLabel 184"/>
    <w:uiPriority w:val="99"/>
    <w:qFormat/>
    <w:rsid w:val="00D778A6"/>
  </w:style>
  <w:style w:type="character" w:customStyle="1" w:styleId="ListLabel185">
    <w:name w:val="ListLabel 185"/>
    <w:uiPriority w:val="99"/>
    <w:qFormat/>
    <w:rsid w:val="00D778A6"/>
  </w:style>
  <w:style w:type="character" w:customStyle="1" w:styleId="ListLabel186">
    <w:name w:val="ListLabel 186"/>
    <w:uiPriority w:val="99"/>
    <w:qFormat/>
    <w:rsid w:val="00D778A6"/>
    <w:rPr>
      <w:sz w:val="20"/>
    </w:rPr>
  </w:style>
  <w:style w:type="character" w:customStyle="1" w:styleId="ListLabel187">
    <w:name w:val="ListLabel 187"/>
    <w:uiPriority w:val="99"/>
    <w:qFormat/>
    <w:rsid w:val="00D778A6"/>
  </w:style>
  <w:style w:type="character" w:customStyle="1" w:styleId="ListLabel188">
    <w:name w:val="ListLabel 188"/>
    <w:uiPriority w:val="99"/>
    <w:qFormat/>
    <w:rsid w:val="00D778A6"/>
  </w:style>
  <w:style w:type="character" w:customStyle="1" w:styleId="ListLabel189">
    <w:name w:val="ListLabel 189"/>
    <w:uiPriority w:val="99"/>
    <w:qFormat/>
    <w:rsid w:val="00D778A6"/>
  </w:style>
  <w:style w:type="character" w:customStyle="1" w:styleId="ListLabel190">
    <w:name w:val="ListLabel 190"/>
    <w:uiPriority w:val="99"/>
    <w:qFormat/>
    <w:rsid w:val="00D778A6"/>
  </w:style>
  <w:style w:type="character" w:customStyle="1" w:styleId="ListLabel191">
    <w:name w:val="ListLabel 191"/>
    <w:uiPriority w:val="99"/>
    <w:qFormat/>
    <w:rsid w:val="00D778A6"/>
  </w:style>
  <w:style w:type="character" w:customStyle="1" w:styleId="ListLabel192">
    <w:name w:val="ListLabel 192"/>
    <w:uiPriority w:val="99"/>
    <w:qFormat/>
    <w:rsid w:val="00D778A6"/>
  </w:style>
  <w:style w:type="character" w:customStyle="1" w:styleId="ListLabel193">
    <w:name w:val="ListLabel 193"/>
    <w:uiPriority w:val="99"/>
    <w:qFormat/>
    <w:rsid w:val="00D778A6"/>
  </w:style>
  <w:style w:type="character" w:customStyle="1" w:styleId="ListLabel194">
    <w:name w:val="ListLabel 194"/>
    <w:uiPriority w:val="99"/>
    <w:qFormat/>
    <w:rsid w:val="00D778A6"/>
  </w:style>
  <w:style w:type="character" w:customStyle="1" w:styleId="ListLabel195">
    <w:name w:val="ListLabel 195"/>
    <w:uiPriority w:val="99"/>
    <w:qFormat/>
    <w:rsid w:val="00D778A6"/>
    <w:rPr>
      <w:sz w:val="20"/>
    </w:rPr>
  </w:style>
  <w:style w:type="character" w:customStyle="1" w:styleId="ListLabel196">
    <w:name w:val="ListLabel 196"/>
    <w:uiPriority w:val="99"/>
    <w:qFormat/>
    <w:rsid w:val="00D778A6"/>
  </w:style>
  <w:style w:type="character" w:customStyle="1" w:styleId="ListLabel197">
    <w:name w:val="ListLabel 197"/>
    <w:uiPriority w:val="99"/>
    <w:qFormat/>
    <w:rsid w:val="00D778A6"/>
  </w:style>
  <w:style w:type="character" w:customStyle="1" w:styleId="ListLabel198">
    <w:name w:val="ListLabel 198"/>
    <w:uiPriority w:val="99"/>
    <w:qFormat/>
    <w:rsid w:val="00D778A6"/>
  </w:style>
  <w:style w:type="character" w:customStyle="1" w:styleId="ListLabel199">
    <w:name w:val="ListLabel 199"/>
    <w:uiPriority w:val="99"/>
    <w:qFormat/>
    <w:rsid w:val="00D778A6"/>
  </w:style>
  <w:style w:type="character" w:customStyle="1" w:styleId="ListLabel200">
    <w:name w:val="ListLabel 200"/>
    <w:uiPriority w:val="99"/>
    <w:qFormat/>
    <w:rsid w:val="00D778A6"/>
  </w:style>
  <w:style w:type="character" w:customStyle="1" w:styleId="ListLabel201">
    <w:name w:val="ListLabel 201"/>
    <w:uiPriority w:val="99"/>
    <w:qFormat/>
    <w:rsid w:val="00D778A6"/>
  </w:style>
  <w:style w:type="character" w:customStyle="1" w:styleId="ListLabel202">
    <w:name w:val="ListLabel 202"/>
    <w:uiPriority w:val="99"/>
    <w:qFormat/>
    <w:rsid w:val="00D778A6"/>
  </w:style>
  <w:style w:type="character" w:customStyle="1" w:styleId="ListLabel203">
    <w:name w:val="ListLabel 203"/>
    <w:uiPriority w:val="99"/>
    <w:qFormat/>
    <w:rsid w:val="00D778A6"/>
  </w:style>
  <w:style w:type="character" w:customStyle="1" w:styleId="ListLabel204">
    <w:name w:val="ListLabel 204"/>
    <w:uiPriority w:val="99"/>
    <w:qFormat/>
    <w:rsid w:val="00D778A6"/>
  </w:style>
  <w:style w:type="character" w:customStyle="1" w:styleId="ListLabel205">
    <w:name w:val="ListLabel 205"/>
    <w:uiPriority w:val="99"/>
    <w:qFormat/>
    <w:rsid w:val="00D778A6"/>
  </w:style>
  <w:style w:type="character" w:customStyle="1" w:styleId="ListLabel206">
    <w:name w:val="ListLabel 206"/>
    <w:uiPriority w:val="99"/>
    <w:qFormat/>
    <w:rsid w:val="00D778A6"/>
  </w:style>
  <w:style w:type="character" w:customStyle="1" w:styleId="ListLabel207">
    <w:name w:val="ListLabel 207"/>
    <w:uiPriority w:val="99"/>
    <w:qFormat/>
    <w:rsid w:val="00D778A6"/>
  </w:style>
  <w:style w:type="character" w:customStyle="1" w:styleId="ListLabel208">
    <w:name w:val="ListLabel 208"/>
    <w:uiPriority w:val="99"/>
    <w:qFormat/>
    <w:rsid w:val="00D778A6"/>
  </w:style>
  <w:style w:type="character" w:customStyle="1" w:styleId="ListLabel209">
    <w:name w:val="ListLabel 209"/>
    <w:uiPriority w:val="99"/>
    <w:qFormat/>
    <w:rsid w:val="00D778A6"/>
  </w:style>
  <w:style w:type="character" w:customStyle="1" w:styleId="ListLabel210">
    <w:name w:val="ListLabel 210"/>
    <w:uiPriority w:val="99"/>
    <w:qFormat/>
    <w:rsid w:val="00D778A6"/>
  </w:style>
  <w:style w:type="character" w:customStyle="1" w:styleId="ListLabel211">
    <w:name w:val="ListLabel 211"/>
    <w:uiPriority w:val="99"/>
    <w:qFormat/>
    <w:rsid w:val="00D778A6"/>
  </w:style>
  <w:style w:type="character" w:customStyle="1" w:styleId="ListLabel212">
    <w:name w:val="ListLabel 212"/>
    <w:uiPriority w:val="99"/>
    <w:qFormat/>
    <w:rsid w:val="00D778A6"/>
  </w:style>
  <w:style w:type="character" w:customStyle="1" w:styleId="ListLabel213">
    <w:name w:val="ListLabel 213"/>
    <w:uiPriority w:val="99"/>
    <w:qFormat/>
    <w:rsid w:val="00D778A6"/>
  </w:style>
  <w:style w:type="character" w:customStyle="1" w:styleId="ListLabel214">
    <w:name w:val="ListLabel 214"/>
    <w:uiPriority w:val="99"/>
    <w:qFormat/>
    <w:rsid w:val="00D778A6"/>
  </w:style>
  <w:style w:type="character" w:customStyle="1" w:styleId="ListLabel215">
    <w:name w:val="ListLabel 215"/>
    <w:uiPriority w:val="99"/>
    <w:qFormat/>
    <w:rsid w:val="00D778A6"/>
  </w:style>
  <w:style w:type="character" w:customStyle="1" w:styleId="ListLabel216">
    <w:name w:val="ListLabel 216"/>
    <w:uiPriority w:val="99"/>
    <w:qFormat/>
    <w:rsid w:val="00D778A6"/>
  </w:style>
  <w:style w:type="character" w:customStyle="1" w:styleId="ListLabel217">
    <w:name w:val="ListLabel 217"/>
    <w:uiPriority w:val="99"/>
    <w:qFormat/>
    <w:rsid w:val="00D778A6"/>
  </w:style>
  <w:style w:type="character" w:customStyle="1" w:styleId="ListLabel218">
    <w:name w:val="ListLabel 218"/>
    <w:uiPriority w:val="99"/>
    <w:qFormat/>
    <w:rsid w:val="00D778A6"/>
  </w:style>
  <w:style w:type="character" w:customStyle="1" w:styleId="ListLabel219">
    <w:name w:val="ListLabel 219"/>
    <w:uiPriority w:val="99"/>
    <w:qFormat/>
    <w:rsid w:val="00D778A6"/>
  </w:style>
  <w:style w:type="character" w:customStyle="1" w:styleId="ListLabel220">
    <w:name w:val="ListLabel 220"/>
    <w:uiPriority w:val="99"/>
    <w:qFormat/>
    <w:rsid w:val="00D778A6"/>
  </w:style>
  <w:style w:type="character" w:customStyle="1" w:styleId="ListLabel221">
    <w:name w:val="ListLabel 221"/>
    <w:uiPriority w:val="99"/>
    <w:qFormat/>
    <w:rsid w:val="00D778A6"/>
  </w:style>
  <w:style w:type="character" w:customStyle="1" w:styleId="ListLabel222">
    <w:name w:val="ListLabel 222"/>
    <w:uiPriority w:val="99"/>
    <w:qFormat/>
    <w:rsid w:val="00D778A6"/>
  </w:style>
  <w:style w:type="character" w:customStyle="1" w:styleId="ListLabel223">
    <w:name w:val="ListLabel 223"/>
    <w:uiPriority w:val="99"/>
    <w:qFormat/>
    <w:rsid w:val="00D778A6"/>
  </w:style>
  <w:style w:type="character" w:customStyle="1" w:styleId="ListLabel224">
    <w:name w:val="ListLabel 224"/>
    <w:uiPriority w:val="99"/>
    <w:qFormat/>
    <w:rsid w:val="00D778A6"/>
  </w:style>
  <w:style w:type="character" w:customStyle="1" w:styleId="ListLabel225">
    <w:name w:val="ListLabel 225"/>
    <w:uiPriority w:val="99"/>
    <w:qFormat/>
    <w:rsid w:val="00D778A6"/>
  </w:style>
  <w:style w:type="character" w:customStyle="1" w:styleId="ListLabel226">
    <w:name w:val="ListLabel 226"/>
    <w:uiPriority w:val="99"/>
    <w:qFormat/>
    <w:rsid w:val="00D778A6"/>
    <w:rPr>
      <w:b/>
      <w:sz w:val="20"/>
    </w:rPr>
  </w:style>
  <w:style w:type="character" w:customStyle="1" w:styleId="ListLabel227">
    <w:name w:val="ListLabel 227"/>
    <w:uiPriority w:val="99"/>
    <w:qFormat/>
    <w:rsid w:val="00D778A6"/>
  </w:style>
  <w:style w:type="character" w:customStyle="1" w:styleId="ListLabel228">
    <w:name w:val="ListLabel 228"/>
    <w:uiPriority w:val="99"/>
    <w:qFormat/>
    <w:rsid w:val="00D778A6"/>
  </w:style>
  <w:style w:type="character" w:customStyle="1" w:styleId="ListLabel229">
    <w:name w:val="ListLabel 229"/>
    <w:uiPriority w:val="99"/>
    <w:qFormat/>
    <w:rsid w:val="00D778A6"/>
  </w:style>
  <w:style w:type="character" w:customStyle="1" w:styleId="ListLabel230">
    <w:name w:val="ListLabel 230"/>
    <w:uiPriority w:val="99"/>
    <w:qFormat/>
    <w:rsid w:val="00D778A6"/>
  </w:style>
  <w:style w:type="character" w:customStyle="1" w:styleId="ListLabel231">
    <w:name w:val="ListLabel 231"/>
    <w:uiPriority w:val="99"/>
    <w:qFormat/>
    <w:rsid w:val="00D778A6"/>
  </w:style>
  <w:style w:type="character" w:customStyle="1" w:styleId="ListLabel232">
    <w:name w:val="ListLabel 232"/>
    <w:uiPriority w:val="99"/>
    <w:qFormat/>
    <w:rsid w:val="00D778A6"/>
  </w:style>
  <w:style w:type="character" w:customStyle="1" w:styleId="ListLabel233">
    <w:name w:val="ListLabel 233"/>
    <w:uiPriority w:val="99"/>
    <w:qFormat/>
    <w:rsid w:val="00D778A6"/>
  </w:style>
  <w:style w:type="character" w:customStyle="1" w:styleId="ListLabel234">
    <w:name w:val="ListLabel 234"/>
    <w:uiPriority w:val="99"/>
    <w:qFormat/>
    <w:rsid w:val="00D778A6"/>
  </w:style>
  <w:style w:type="character" w:customStyle="1" w:styleId="ListLabel235">
    <w:name w:val="ListLabel 235"/>
    <w:uiPriority w:val="99"/>
    <w:qFormat/>
    <w:rsid w:val="00D778A6"/>
    <w:rPr>
      <w:sz w:val="20"/>
    </w:rPr>
  </w:style>
  <w:style w:type="character" w:customStyle="1" w:styleId="ListLabel236">
    <w:name w:val="ListLabel 236"/>
    <w:uiPriority w:val="99"/>
    <w:qFormat/>
    <w:rsid w:val="00D778A6"/>
  </w:style>
  <w:style w:type="character" w:customStyle="1" w:styleId="ListLabel237">
    <w:name w:val="ListLabel 237"/>
    <w:uiPriority w:val="99"/>
    <w:qFormat/>
    <w:rsid w:val="00D778A6"/>
  </w:style>
  <w:style w:type="character" w:customStyle="1" w:styleId="ListLabel238">
    <w:name w:val="ListLabel 238"/>
    <w:uiPriority w:val="99"/>
    <w:qFormat/>
    <w:rsid w:val="00D778A6"/>
  </w:style>
  <w:style w:type="character" w:customStyle="1" w:styleId="ListLabel239">
    <w:name w:val="ListLabel 239"/>
    <w:uiPriority w:val="99"/>
    <w:qFormat/>
    <w:rsid w:val="00D778A6"/>
  </w:style>
  <w:style w:type="character" w:customStyle="1" w:styleId="ListLabel240">
    <w:name w:val="ListLabel 240"/>
    <w:uiPriority w:val="99"/>
    <w:qFormat/>
    <w:rsid w:val="00D778A6"/>
  </w:style>
  <w:style w:type="character" w:customStyle="1" w:styleId="ListLabel241">
    <w:name w:val="ListLabel 241"/>
    <w:uiPriority w:val="99"/>
    <w:qFormat/>
    <w:rsid w:val="00D778A6"/>
  </w:style>
  <w:style w:type="character" w:customStyle="1" w:styleId="ListLabel242">
    <w:name w:val="ListLabel 242"/>
    <w:uiPriority w:val="99"/>
    <w:qFormat/>
    <w:rsid w:val="00D778A6"/>
  </w:style>
  <w:style w:type="character" w:customStyle="1" w:styleId="ListLabel243">
    <w:name w:val="ListLabel 243"/>
    <w:uiPriority w:val="99"/>
    <w:qFormat/>
    <w:rsid w:val="00D778A6"/>
  </w:style>
  <w:style w:type="character" w:customStyle="1" w:styleId="ListLabel244">
    <w:name w:val="ListLabel 244"/>
    <w:uiPriority w:val="99"/>
    <w:qFormat/>
    <w:rsid w:val="00D778A6"/>
    <w:rPr>
      <w:sz w:val="20"/>
    </w:rPr>
  </w:style>
  <w:style w:type="character" w:customStyle="1" w:styleId="ListLabel245">
    <w:name w:val="ListLabel 245"/>
    <w:uiPriority w:val="99"/>
    <w:qFormat/>
    <w:rsid w:val="00D778A6"/>
  </w:style>
  <w:style w:type="character" w:customStyle="1" w:styleId="ListLabel246">
    <w:name w:val="ListLabel 246"/>
    <w:uiPriority w:val="99"/>
    <w:qFormat/>
    <w:rsid w:val="00D778A6"/>
  </w:style>
  <w:style w:type="character" w:customStyle="1" w:styleId="ListLabel247">
    <w:name w:val="ListLabel 247"/>
    <w:uiPriority w:val="99"/>
    <w:qFormat/>
    <w:rsid w:val="00D778A6"/>
  </w:style>
  <w:style w:type="character" w:customStyle="1" w:styleId="ListLabel248">
    <w:name w:val="ListLabel 248"/>
    <w:uiPriority w:val="99"/>
    <w:qFormat/>
    <w:rsid w:val="00D778A6"/>
  </w:style>
  <w:style w:type="character" w:customStyle="1" w:styleId="ListLabel249">
    <w:name w:val="ListLabel 249"/>
    <w:uiPriority w:val="99"/>
    <w:qFormat/>
    <w:rsid w:val="00D778A6"/>
  </w:style>
  <w:style w:type="character" w:customStyle="1" w:styleId="ListLabel250">
    <w:name w:val="ListLabel 250"/>
    <w:uiPriority w:val="99"/>
    <w:qFormat/>
    <w:rsid w:val="00D778A6"/>
  </w:style>
  <w:style w:type="character" w:customStyle="1" w:styleId="ListLabel251">
    <w:name w:val="ListLabel 251"/>
    <w:uiPriority w:val="99"/>
    <w:qFormat/>
    <w:rsid w:val="00D778A6"/>
  </w:style>
  <w:style w:type="character" w:customStyle="1" w:styleId="ListLabel252">
    <w:name w:val="ListLabel 252"/>
    <w:uiPriority w:val="99"/>
    <w:qFormat/>
    <w:rsid w:val="00D778A6"/>
  </w:style>
  <w:style w:type="character" w:customStyle="1" w:styleId="ListLabel253">
    <w:name w:val="ListLabel 253"/>
    <w:uiPriority w:val="99"/>
    <w:qFormat/>
    <w:rsid w:val="00D778A6"/>
    <w:rPr>
      <w:sz w:val="20"/>
    </w:rPr>
  </w:style>
  <w:style w:type="character" w:customStyle="1" w:styleId="ListLabel254">
    <w:name w:val="ListLabel 254"/>
    <w:uiPriority w:val="99"/>
    <w:qFormat/>
    <w:rsid w:val="00D778A6"/>
  </w:style>
  <w:style w:type="character" w:customStyle="1" w:styleId="ListLabel255">
    <w:name w:val="ListLabel 255"/>
    <w:uiPriority w:val="99"/>
    <w:qFormat/>
    <w:rsid w:val="00D778A6"/>
  </w:style>
  <w:style w:type="character" w:customStyle="1" w:styleId="ListLabel256">
    <w:name w:val="ListLabel 256"/>
    <w:uiPriority w:val="99"/>
    <w:qFormat/>
    <w:rsid w:val="00D778A6"/>
  </w:style>
  <w:style w:type="character" w:customStyle="1" w:styleId="ListLabel257">
    <w:name w:val="ListLabel 257"/>
    <w:uiPriority w:val="99"/>
    <w:qFormat/>
    <w:rsid w:val="00D778A6"/>
  </w:style>
  <w:style w:type="character" w:customStyle="1" w:styleId="ListLabel258">
    <w:name w:val="ListLabel 258"/>
    <w:uiPriority w:val="99"/>
    <w:qFormat/>
    <w:rsid w:val="00D778A6"/>
  </w:style>
  <w:style w:type="character" w:customStyle="1" w:styleId="ListLabel259">
    <w:name w:val="ListLabel 259"/>
    <w:uiPriority w:val="99"/>
    <w:qFormat/>
    <w:rsid w:val="00D778A6"/>
  </w:style>
  <w:style w:type="character" w:customStyle="1" w:styleId="ListLabel260">
    <w:name w:val="ListLabel 260"/>
    <w:uiPriority w:val="99"/>
    <w:qFormat/>
    <w:rsid w:val="00D778A6"/>
  </w:style>
  <w:style w:type="character" w:customStyle="1" w:styleId="ListLabel261">
    <w:name w:val="ListLabel 261"/>
    <w:uiPriority w:val="99"/>
    <w:qFormat/>
    <w:rsid w:val="00D778A6"/>
  </w:style>
  <w:style w:type="character" w:customStyle="1" w:styleId="ListLabel262">
    <w:name w:val="ListLabel 262"/>
    <w:uiPriority w:val="99"/>
    <w:qFormat/>
    <w:rsid w:val="00D778A6"/>
    <w:rPr>
      <w:sz w:val="20"/>
    </w:rPr>
  </w:style>
  <w:style w:type="character" w:customStyle="1" w:styleId="ListLabel263">
    <w:name w:val="ListLabel 263"/>
    <w:uiPriority w:val="99"/>
    <w:qFormat/>
    <w:rsid w:val="00D778A6"/>
  </w:style>
  <w:style w:type="character" w:customStyle="1" w:styleId="ListLabel264">
    <w:name w:val="ListLabel 264"/>
    <w:uiPriority w:val="99"/>
    <w:qFormat/>
    <w:rsid w:val="00D778A6"/>
  </w:style>
  <w:style w:type="character" w:customStyle="1" w:styleId="ListLabel265">
    <w:name w:val="ListLabel 265"/>
    <w:uiPriority w:val="99"/>
    <w:qFormat/>
    <w:rsid w:val="00D778A6"/>
  </w:style>
  <w:style w:type="character" w:customStyle="1" w:styleId="ListLabel266">
    <w:name w:val="ListLabel 266"/>
    <w:uiPriority w:val="99"/>
    <w:qFormat/>
    <w:rsid w:val="00D778A6"/>
  </w:style>
  <w:style w:type="character" w:customStyle="1" w:styleId="ListLabel267">
    <w:name w:val="ListLabel 267"/>
    <w:uiPriority w:val="99"/>
    <w:qFormat/>
    <w:rsid w:val="00D778A6"/>
  </w:style>
  <w:style w:type="character" w:customStyle="1" w:styleId="ListLabel268">
    <w:name w:val="ListLabel 268"/>
    <w:uiPriority w:val="99"/>
    <w:qFormat/>
    <w:rsid w:val="00D778A6"/>
  </w:style>
  <w:style w:type="character" w:customStyle="1" w:styleId="ListLabel269">
    <w:name w:val="ListLabel 269"/>
    <w:uiPriority w:val="99"/>
    <w:qFormat/>
    <w:rsid w:val="00D778A6"/>
  </w:style>
  <w:style w:type="character" w:customStyle="1" w:styleId="ListLabel270">
    <w:name w:val="ListLabel 270"/>
    <w:uiPriority w:val="99"/>
    <w:qFormat/>
    <w:rsid w:val="00D778A6"/>
  </w:style>
  <w:style w:type="character" w:customStyle="1" w:styleId="ListLabel271">
    <w:name w:val="ListLabel 271"/>
    <w:uiPriority w:val="99"/>
    <w:qFormat/>
    <w:rsid w:val="00D778A6"/>
    <w:rPr>
      <w:sz w:val="20"/>
    </w:rPr>
  </w:style>
  <w:style w:type="character" w:customStyle="1" w:styleId="ListLabel272">
    <w:name w:val="ListLabel 272"/>
    <w:uiPriority w:val="99"/>
    <w:qFormat/>
    <w:rsid w:val="00D778A6"/>
  </w:style>
  <w:style w:type="character" w:customStyle="1" w:styleId="ListLabel273">
    <w:name w:val="ListLabel 273"/>
    <w:uiPriority w:val="99"/>
    <w:qFormat/>
    <w:rsid w:val="00D778A6"/>
  </w:style>
  <w:style w:type="character" w:customStyle="1" w:styleId="ListLabel274">
    <w:name w:val="ListLabel 274"/>
    <w:uiPriority w:val="99"/>
    <w:qFormat/>
    <w:rsid w:val="00D778A6"/>
  </w:style>
  <w:style w:type="character" w:customStyle="1" w:styleId="ListLabel275">
    <w:name w:val="ListLabel 275"/>
    <w:uiPriority w:val="99"/>
    <w:qFormat/>
    <w:rsid w:val="00D778A6"/>
  </w:style>
  <w:style w:type="character" w:customStyle="1" w:styleId="ListLabel276">
    <w:name w:val="ListLabel 276"/>
    <w:uiPriority w:val="99"/>
    <w:qFormat/>
    <w:rsid w:val="00D778A6"/>
  </w:style>
  <w:style w:type="character" w:customStyle="1" w:styleId="ListLabel277">
    <w:name w:val="ListLabel 277"/>
    <w:uiPriority w:val="99"/>
    <w:qFormat/>
    <w:rsid w:val="00D778A6"/>
  </w:style>
  <w:style w:type="character" w:customStyle="1" w:styleId="ListLabel278">
    <w:name w:val="ListLabel 278"/>
    <w:uiPriority w:val="99"/>
    <w:qFormat/>
    <w:rsid w:val="00D778A6"/>
  </w:style>
  <w:style w:type="character" w:customStyle="1" w:styleId="ListLabel279">
    <w:name w:val="ListLabel 279"/>
    <w:uiPriority w:val="99"/>
    <w:qFormat/>
    <w:rsid w:val="00D778A6"/>
  </w:style>
  <w:style w:type="character" w:customStyle="1" w:styleId="ListLabel280">
    <w:name w:val="ListLabel 280"/>
    <w:uiPriority w:val="99"/>
    <w:qFormat/>
    <w:rsid w:val="00D778A6"/>
    <w:rPr>
      <w:sz w:val="20"/>
    </w:rPr>
  </w:style>
  <w:style w:type="character" w:customStyle="1" w:styleId="ListLabel281">
    <w:name w:val="ListLabel 281"/>
    <w:uiPriority w:val="99"/>
    <w:qFormat/>
    <w:rsid w:val="00D778A6"/>
  </w:style>
  <w:style w:type="character" w:customStyle="1" w:styleId="ListLabel282">
    <w:name w:val="ListLabel 282"/>
    <w:uiPriority w:val="99"/>
    <w:qFormat/>
    <w:rsid w:val="00D778A6"/>
  </w:style>
  <w:style w:type="character" w:customStyle="1" w:styleId="ListLabel283">
    <w:name w:val="ListLabel 283"/>
    <w:uiPriority w:val="99"/>
    <w:qFormat/>
    <w:rsid w:val="00D778A6"/>
  </w:style>
  <w:style w:type="character" w:customStyle="1" w:styleId="ListLabel284">
    <w:name w:val="ListLabel 284"/>
    <w:uiPriority w:val="99"/>
    <w:qFormat/>
    <w:rsid w:val="00D778A6"/>
  </w:style>
  <w:style w:type="character" w:customStyle="1" w:styleId="ListLabel285">
    <w:name w:val="ListLabel 285"/>
    <w:uiPriority w:val="99"/>
    <w:qFormat/>
    <w:rsid w:val="00D778A6"/>
  </w:style>
  <w:style w:type="character" w:customStyle="1" w:styleId="ListLabel286">
    <w:name w:val="ListLabel 286"/>
    <w:uiPriority w:val="99"/>
    <w:qFormat/>
    <w:rsid w:val="00D778A6"/>
  </w:style>
  <w:style w:type="character" w:customStyle="1" w:styleId="ListLabel287">
    <w:name w:val="ListLabel 287"/>
    <w:uiPriority w:val="99"/>
    <w:qFormat/>
    <w:rsid w:val="00D778A6"/>
  </w:style>
  <w:style w:type="character" w:customStyle="1" w:styleId="ListLabel288">
    <w:name w:val="ListLabel 288"/>
    <w:uiPriority w:val="99"/>
    <w:qFormat/>
    <w:rsid w:val="00D778A6"/>
  </w:style>
  <w:style w:type="character" w:customStyle="1" w:styleId="ListLabel289">
    <w:name w:val="ListLabel 289"/>
    <w:uiPriority w:val="99"/>
    <w:qFormat/>
    <w:rsid w:val="00D778A6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D778A6"/>
  </w:style>
  <w:style w:type="character" w:customStyle="1" w:styleId="ListLabel291">
    <w:name w:val="ListLabel 291"/>
    <w:uiPriority w:val="99"/>
    <w:qFormat/>
    <w:rsid w:val="00D778A6"/>
  </w:style>
  <w:style w:type="character" w:customStyle="1" w:styleId="ListLabel292">
    <w:name w:val="ListLabel 292"/>
    <w:uiPriority w:val="99"/>
    <w:qFormat/>
    <w:rsid w:val="00D778A6"/>
  </w:style>
  <w:style w:type="character" w:customStyle="1" w:styleId="ListLabel293">
    <w:name w:val="ListLabel 293"/>
    <w:uiPriority w:val="99"/>
    <w:qFormat/>
    <w:rsid w:val="00D778A6"/>
  </w:style>
  <w:style w:type="character" w:customStyle="1" w:styleId="ListLabel294">
    <w:name w:val="ListLabel 294"/>
    <w:uiPriority w:val="99"/>
    <w:qFormat/>
    <w:rsid w:val="00D778A6"/>
  </w:style>
  <w:style w:type="character" w:customStyle="1" w:styleId="ListLabel295">
    <w:name w:val="ListLabel 295"/>
    <w:uiPriority w:val="99"/>
    <w:qFormat/>
    <w:rsid w:val="00D778A6"/>
  </w:style>
  <w:style w:type="character" w:customStyle="1" w:styleId="ListLabel296">
    <w:name w:val="ListLabel 296"/>
    <w:uiPriority w:val="99"/>
    <w:qFormat/>
    <w:rsid w:val="00D778A6"/>
  </w:style>
  <w:style w:type="character" w:customStyle="1" w:styleId="ListLabel297">
    <w:name w:val="ListLabel 297"/>
    <w:uiPriority w:val="99"/>
    <w:qFormat/>
    <w:rsid w:val="00D778A6"/>
  </w:style>
  <w:style w:type="character" w:customStyle="1" w:styleId="ListLabel298">
    <w:name w:val="ListLabel 298"/>
    <w:uiPriority w:val="99"/>
    <w:qFormat/>
    <w:rsid w:val="00D778A6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D778A6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D778A6"/>
    <w:rPr>
      <w:b/>
    </w:rPr>
  </w:style>
  <w:style w:type="character" w:customStyle="1" w:styleId="ListLabel299">
    <w:name w:val="ListLabel 299"/>
    <w:uiPriority w:val="99"/>
    <w:qFormat/>
    <w:rsid w:val="00D778A6"/>
    <w:rPr>
      <w:sz w:val="20"/>
    </w:rPr>
  </w:style>
  <w:style w:type="character" w:customStyle="1" w:styleId="ListLabel300">
    <w:name w:val="ListLabel 300"/>
    <w:uiPriority w:val="99"/>
    <w:qFormat/>
    <w:rsid w:val="00D778A6"/>
  </w:style>
  <w:style w:type="character" w:customStyle="1" w:styleId="ListLabel301">
    <w:name w:val="ListLabel 301"/>
    <w:uiPriority w:val="99"/>
    <w:qFormat/>
    <w:rsid w:val="00D778A6"/>
  </w:style>
  <w:style w:type="character" w:customStyle="1" w:styleId="ListLabel302">
    <w:name w:val="ListLabel 302"/>
    <w:uiPriority w:val="99"/>
    <w:qFormat/>
    <w:rsid w:val="00D778A6"/>
  </w:style>
  <w:style w:type="character" w:customStyle="1" w:styleId="ListLabel303">
    <w:name w:val="ListLabel 303"/>
    <w:uiPriority w:val="99"/>
    <w:qFormat/>
    <w:rsid w:val="00D778A6"/>
  </w:style>
  <w:style w:type="character" w:customStyle="1" w:styleId="ListLabel304">
    <w:name w:val="ListLabel 304"/>
    <w:uiPriority w:val="99"/>
    <w:qFormat/>
    <w:rsid w:val="00D778A6"/>
  </w:style>
  <w:style w:type="character" w:customStyle="1" w:styleId="ListLabel305">
    <w:name w:val="ListLabel 305"/>
    <w:uiPriority w:val="99"/>
    <w:qFormat/>
    <w:rsid w:val="00D778A6"/>
  </w:style>
  <w:style w:type="character" w:customStyle="1" w:styleId="ListLabel306">
    <w:name w:val="ListLabel 306"/>
    <w:uiPriority w:val="99"/>
    <w:qFormat/>
    <w:rsid w:val="00D778A6"/>
  </w:style>
  <w:style w:type="character" w:customStyle="1" w:styleId="ListLabel307">
    <w:name w:val="ListLabel 307"/>
    <w:uiPriority w:val="99"/>
    <w:qFormat/>
    <w:rsid w:val="00D778A6"/>
  </w:style>
  <w:style w:type="character" w:customStyle="1" w:styleId="ListLabel308">
    <w:name w:val="ListLabel 308"/>
    <w:uiPriority w:val="99"/>
    <w:qFormat/>
    <w:rsid w:val="00D778A6"/>
    <w:rPr>
      <w:sz w:val="20"/>
    </w:rPr>
  </w:style>
  <w:style w:type="character" w:customStyle="1" w:styleId="ListLabel309">
    <w:name w:val="ListLabel 309"/>
    <w:uiPriority w:val="99"/>
    <w:qFormat/>
    <w:rsid w:val="00D778A6"/>
    <w:rPr>
      <w:sz w:val="20"/>
    </w:rPr>
  </w:style>
  <w:style w:type="character" w:customStyle="1" w:styleId="ListLabel310">
    <w:name w:val="ListLabel 310"/>
    <w:uiPriority w:val="99"/>
    <w:qFormat/>
    <w:rsid w:val="00D778A6"/>
  </w:style>
  <w:style w:type="character" w:customStyle="1" w:styleId="ListLabel311">
    <w:name w:val="ListLabel 311"/>
    <w:uiPriority w:val="99"/>
    <w:qFormat/>
    <w:rsid w:val="00D778A6"/>
  </w:style>
  <w:style w:type="character" w:customStyle="1" w:styleId="ListLabel312">
    <w:name w:val="ListLabel 312"/>
    <w:uiPriority w:val="99"/>
    <w:qFormat/>
    <w:rsid w:val="00D778A6"/>
  </w:style>
  <w:style w:type="character" w:customStyle="1" w:styleId="ListLabel313">
    <w:name w:val="ListLabel 313"/>
    <w:uiPriority w:val="99"/>
    <w:qFormat/>
    <w:rsid w:val="00D778A6"/>
  </w:style>
  <w:style w:type="character" w:customStyle="1" w:styleId="ListLabel314">
    <w:name w:val="ListLabel 314"/>
    <w:uiPriority w:val="99"/>
    <w:qFormat/>
    <w:rsid w:val="00D778A6"/>
  </w:style>
  <w:style w:type="character" w:customStyle="1" w:styleId="ListLabel315">
    <w:name w:val="ListLabel 315"/>
    <w:uiPriority w:val="99"/>
    <w:qFormat/>
    <w:rsid w:val="00D778A6"/>
  </w:style>
  <w:style w:type="character" w:customStyle="1" w:styleId="ListLabel316">
    <w:name w:val="ListLabel 316"/>
    <w:uiPriority w:val="99"/>
    <w:qFormat/>
    <w:rsid w:val="00D778A6"/>
  </w:style>
  <w:style w:type="character" w:customStyle="1" w:styleId="ListLabel317">
    <w:name w:val="ListLabel 317"/>
    <w:uiPriority w:val="99"/>
    <w:qFormat/>
    <w:rsid w:val="00D778A6"/>
  </w:style>
  <w:style w:type="character" w:customStyle="1" w:styleId="ListLabel318">
    <w:name w:val="ListLabel 318"/>
    <w:uiPriority w:val="99"/>
    <w:qFormat/>
    <w:rsid w:val="00D778A6"/>
    <w:rPr>
      <w:sz w:val="20"/>
    </w:rPr>
  </w:style>
  <w:style w:type="character" w:customStyle="1" w:styleId="ListLabel319">
    <w:name w:val="ListLabel 319"/>
    <w:uiPriority w:val="99"/>
    <w:qFormat/>
    <w:rsid w:val="00D778A6"/>
  </w:style>
  <w:style w:type="character" w:customStyle="1" w:styleId="ListLabel320">
    <w:name w:val="ListLabel 320"/>
    <w:uiPriority w:val="99"/>
    <w:qFormat/>
    <w:rsid w:val="00D778A6"/>
  </w:style>
  <w:style w:type="character" w:customStyle="1" w:styleId="ListLabel321">
    <w:name w:val="ListLabel 321"/>
    <w:uiPriority w:val="99"/>
    <w:qFormat/>
    <w:rsid w:val="00D778A6"/>
  </w:style>
  <w:style w:type="character" w:customStyle="1" w:styleId="ListLabel322">
    <w:name w:val="ListLabel 322"/>
    <w:uiPriority w:val="99"/>
    <w:qFormat/>
    <w:rsid w:val="00D778A6"/>
  </w:style>
  <w:style w:type="character" w:customStyle="1" w:styleId="ListLabel323">
    <w:name w:val="ListLabel 323"/>
    <w:uiPriority w:val="99"/>
    <w:qFormat/>
    <w:rsid w:val="00D778A6"/>
  </w:style>
  <w:style w:type="character" w:customStyle="1" w:styleId="ListLabel324">
    <w:name w:val="ListLabel 324"/>
    <w:uiPriority w:val="99"/>
    <w:qFormat/>
    <w:rsid w:val="00D778A6"/>
  </w:style>
  <w:style w:type="character" w:customStyle="1" w:styleId="ListLabel325">
    <w:name w:val="ListLabel 325"/>
    <w:uiPriority w:val="99"/>
    <w:qFormat/>
    <w:rsid w:val="00D778A6"/>
  </w:style>
  <w:style w:type="character" w:customStyle="1" w:styleId="ListLabel326">
    <w:name w:val="ListLabel 326"/>
    <w:uiPriority w:val="99"/>
    <w:qFormat/>
    <w:rsid w:val="00D778A6"/>
  </w:style>
  <w:style w:type="character" w:customStyle="1" w:styleId="ListLabel327">
    <w:name w:val="ListLabel 327"/>
    <w:uiPriority w:val="99"/>
    <w:qFormat/>
    <w:rsid w:val="00D778A6"/>
    <w:rPr>
      <w:b/>
      <w:sz w:val="20"/>
    </w:rPr>
  </w:style>
  <w:style w:type="character" w:customStyle="1" w:styleId="ListLabel328">
    <w:name w:val="ListLabel 328"/>
    <w:uiPriority w:val="99"/>
    <w:qFormat/>
    <w:rsid w:val="00D778A6"/>
  </w:style>
  <w:style w:type="character" w:customStyle="1" w:styleId="ListLabel329">
    <w:name w:val="ListLabel 329"/>
    <w:uiPriority w:val="99"/>
    <w:qFormat/>
    <w:rsid w:val="00D778A6"/>
  </w:style>
  <w:style w:type="character" w:customStyle="1" w:styleId="ListLabel330">
    <w:name w:val="ListLabel 330"/>
    <w:uiPriority w:val="99"/>
    <w:qFormat/>
    <w:rsid w:val="00D778A6"/>
  </w:style>
  <w:style w:type="character" w:customStyle="1" w:styleId="ListLabel331">
    <w:name w:val="ListLabel 331"/>
    <w:uiPriority w:val="99"/>
    <w:qFormat/>
    <w:rsid w:val="00D778A6"/>
  </w:style>
  <w:style w:type="character" w:customStyle="1" w:styleId="ListLabel332">
    <w:name w:val="ListLabel 332"/>
    <w:uiPriority w:val="99"/>
    <w:qFormat/>
    <w:rsid w:val="00D778A6"/>
  </w:style>
  <w:style w:type="character" w:customStyle="1" w:styleId="ListLabel333">
    <w:name w:val="ListLabel 333"/>
    <w:uiPriority w:val="99"/>
    <w:qFormat/>
    <w:rsid w:val="00D778A6"/>
  </w:style>
  <w:style w:type="character" w:customStyle="1" w:styleId="ListLabel334">
    <w:name w:val="ListLabel 334"/>
    <w:uiPriority w:val="99"/>
    <w:qFormat/>
    <w:rsid w:val="00D778A6"/>
  </w:style>
  <w:style w:type="character" w:customStyle="1" w:styleId="ListLabel335">
    <w:name w:val="ListLabel 335"/>
    <w:uiPriority w:val="99"/>
    <w:qFormat/>
    <w:rsid w:val="00D778A6"/>
  </w:style>
  <w:style w:type="character" w:customStyle="1" w:styleId="ListLabel336">
    <w:name w:val="ListLabel 336"/>
    <w:uiPriority w:val="99"/>
    <w:qFormat/>
    <w:rsid w:val="00D778A6"/>
    <w:rPr>
      <w:sz w:val="20"/>
    </w:rPr>
  </w:style>
  <w:style w:type="character" w:customStyle="1" w:styleId="ListLabel337">
    <w:name w:val="ListLabel 337"/>
    <w:uiPriority w:val="99"/>
    <w:qFormat/>
    <w:rsid w:val="00D778A6"/>
  </w:style>
  <w:style w:type="character" w:customStyle="1" w:styleId="ListLabel338">
    <w:name w:val="ListLabel 338"/>
    <w:uiPriority w:val="99"/>
    <w:qFormat/>
    <w:rsid w:val="00D778A6"/>
  </w:style>
  <w:style w:type="character" w:customStyle="1" w:styleId="ListLabel339">
    <w:name w:val="ListLabel 339"/>
    <w:uiPriority w:val="99"/>
    <w:qFormat/>
    <w:rsid w:val="00D778A6"/>
  </w:style>
  <w:style w:type="character" w:customStyle="1" w:styleId="ListLabel340">
    <w:name w:val="ListLabel 340"/>
    <w:uiPriority w:val="99"/>
    <w:qFormat/>
    <w:rsid w:val="00D778A6"/>
  </w:style>
  <w:style w:type="character" w:customStyle="1" w:styleId="ListLabel341">
    <w:name w:val="ListLabel 341"/>
    <w:uiPriority w:val="99"/>
    <w:qFormat/>
    <w:rsid w:val="00D778A6"/>
  </w:style>
  <w:style w:type="character" w:customStyle="1" w:styleId="ListLabel342">
    <w:name w:val="ListLabel 342"/>
    <w:uiPriority w:val="99"/>
    <w:qFormat/>
    <w:rsid w:val="00D778A6"/>
  </w:style>
  <w:style w:type="character" w:customStyle="1" w:styleId="ListLabel343">
    <w:name w:val="ListLabel 343"/>
    <w:uiPriority w:val="99"/>
    <w:qFormat/>
    <w:rsid w:val="00D778A6"/>
  </w:style>
  <w:style w:type="character" w:customStyle="1" w:styleId="ListLabel344">
    <w:name w:val="ListLabel 344"/>
    <w:uiPriority w:val="99"/>
    <w:qFormat/>
    <w:rsid w:val="00D778A6"/>
  </w:style>
  <w:style w:type="character" w:customStyle="1" w:styleId="ListLabel345">
    <w:name w:val="ListLabel 345"/>
    <w:uiPriority w:val="99"/>
    <w:qFormat/>
    <w:rsid w:val="00D778A6"/>
    <w:rPr>
      <w:sz w:val="20"/>
    </w:rPr>
  </w:style>
  <w:style w:type="character" w:customStyle="1" w:styleId="ListLabel346">
    <w:name w:val="ListLabel 346"/>
    <w:uiPriority w:val="99"/>
    <w:qFormat/>
    <w:rsid w:val="00D778A6"/>
  </w:style>
  <w:style w:type="character" w:customStyle="1" w:styleId="ListLabel347">
    <w:name w:val="ListLabel 347"/>
    <w:uiPriority w:val="99"/>
    <w:qFormat/>
    <w:rsid w:val="00D778A6"/>
  </w:style>
  <w:style w:type="character" w:customStyle="1" w:styleId="ListLabel348">
    <w:name w:val="ListLabel 348"/>
    <w:uiPriority w:val="99"/>
    <w:qFormat/>
    <w:rsid w:val="00D778A6"/>
  </w:style>
  <w:style w:type="character" w:customStyle="1" w:styleId="ListLabel349">
    <w:name w:val="ListLabel 349"/>
    <w:uiPriority w:val="99"/>
    <w:qFormat/>
    <w:rsid w:val="00D778A6"/>
  </w:style>
  <w:style w:type="character" w:customStyle="1" w:styleId="ListLabel350">
    <w:name w:val="ListLabel 350"/>
    <w:uiPriority w:val="99"/>
    <w:qFormat/>
    <w:rsid w:val="00D778A6"/>
  </w:style>
  <w:style w:type="character" w:customStyle="1" w:styleId="ListLabel351">
    <w:name w:val="ListLabel 351"/>
    <w:uiPriority w:val="99"/>
    <w:qFormat/>
    <w:rsid w:val="00D778A6"/>
  </w:style>
  <w:style w:type="character" w:customStyle="1" w:styleId="ListLabel352">
    <w:name w:val="ListLabel 352"/>
    <w:uiPriority w:val="99"/>
    <w:qFormat/>
    <w:rsid w:val="00D778A6"/>
  </w:style>
  <w:style w:type="character" w:customStyle="1" w:styleId="ListLabel353">
    <w:name w:val="ListLabel 353"/>
    <w:uiPriority w:val="99"/>
    <w:qFormat/>
    <w:rsid w:val="00D778A6"/>
  </w:style>
  <w:style w:type="character" w:customStyle="1" w:styleId="ListLabel354">
    <w:name w:val="ListLabel 354"/>
    <w:uiPriority w:val="99"/>
    <w:qFormat/>
    <w:rsid w:val="00D778A6"/>
    <w:rPr>
      <w:sz w:val="20"/>
    </w:rPr>
  </w:style>
  <w:style w:type="character" w:customStyle="1" w:styleId="ListLabel355">
    <w:name w:val="ListLabel 355"/>
    <w:uiPriority w:val="99"/>
    <w:qFormat/>
    <w:rsid w:val="00D778A6"/>
  </w:style>
  <w:style w:type="character" w:customStyle="1" w:styleId="ListLabel356">
    <w:name w:val="ListLabel 356"/>
    <w:uiPriority w:val="99"/>
    <w:qFormat/>
    <w:rsid w:val="00D778A6"/>
  </w:style>
  <w:style w:type="character" w:customStyle="1" w:styleId="ListLabel357">
    <w:name w:val="ListLabel 357"/>
    <w:uiPriority w:val="99"/>
    <w:qFormat/>
    <w:rsid w:val="00D778A6"/>
  </w:style>
  <w:style w:type="character" w:customStyle="1" w:styleId="ListLabel358">
    <w:name w:val="ListLabel 358"/>
    <w:uiPriority w:val="99"/>
    <w:qFormat/>
    <w:rsid w:val="00D778A6"/>
  </w:style>
  <w:style w:type="character" w:customStyle="1" w:styleId="ListLabel359">
    <w:name w:val="ListLabel 359"/>
    <w:uiPriority w:val="99"/>
    <w:qFormat/>
    <w:rsid w:val="00D778A6"/>
  </w:style>
  <w:style w:type="character" w:customStyle="1" w:styleId="ListLabel360">
    <w:name w:val="ListLabel 360"/>
    <w:uiPriority w:val="99"/>
    <w:qFormat/>
    <w:rsid w:val="00D778A6"/>
  </w:style>
  <w:style w:type="character" w:customStyle="1" w:styleId="ListLabel361">
    <w:name w:val="ListLabel 361"/>
    <w:uiPriority w:val="99"/>
    <w:qFormat/>
    <w:rsid w:val="00D778A6"/>
  </w:style>
  <w:style w:type="character" w:customStyle="1" w:styleId="ListLabel362">
    <w:name w:val="ListLabel 362"/>
    <w:uiPriority w:val="99"/>
    <w:qFormat/>
    <w:rsid w:val="00D778A6"/>
  </w:style>
  <w:style w:type="character" w:customStyle="1" w:styleId="ListLabel363">
    <w:name w:val="ListLabel 363"/>
    <w:uiPriority w:val="99"/>
    <w:qFormat/>
    <w:rsid w:val="00D778A6"/>
    <w:rPr>
      <w:sz w:val="20"/>
    </w:rPr>
  </w:style>
  <w:style w:type="character" w:customStyle="1" w:styleId="ListLabel364">
    <w:name w:val="ListLabel 364"/>
    <w:uiPriority w:val="99"/>
    <w:qFormat/>
    <w:rsid w:val="00D778A6"/>
  </w:style>
  <w:style w:type="character" w:customStyle="1" w:styleId="ListLabel365">
    <w:name w:val="ListLabel 365"/>
    <w:uiPriority w:val="99"/>
    <w:qFormat/>
    <w:rsid w:val="00D778A6"/>
  </w:style>
  <w:style w:type="character" w:customStyle="1" w:styleId="ListLabel366">
    <w:name w:val="ListLabel 366"/>
    <w:uiPriority w:val="99"/>
    <w:qFormat/>
    <w:rsid w:val="00D778A6"/>
  </w:style>
  <w:style w:type="character" w:customStyle="1" w:styleId="ListLabel367">
    <w:name w:val="ListLabel 367"/>
    <w:uiPriority w:val="99"/>
    <w:qFormat/>
    <w:rsid w:val="00D778A6"/>
  </w:style>
  <w:style w:type="character" w:customStyle="1" w:styleId="ListLabel368">
    <w:name w:val="ListLabel 368"/>
    <w:uiPriority w:val="99"/>
    <w:qFormat/>
    <w:rsid w:val="00D778A6"/>
  </w:style>
  <w:style w:type="character" w:customStyle="1" w:styleId="ListLabel369">
    <w:name w:val="ListLabel 369"/>
    <w:uiPriority w:val="99"/>
    <w:qFormat/>
    <w:rsid w:val="00D778A6"/>
  </w:style>
  <w:style w:type="character" w:customStyle="1" w:styleId="ListLabel370">
    <w:name w:val="ListLabel 370"/>
    <w:uiPriority w:val="99"/>
    <w:qFormat/>
    <w:rsid w:val="00D778A6"/>
  </w:style>
  <w:style w:type="character" w:customStyle="1" w:styleId="ListLabel371">
    <w:name w:val="ListLabel 371"/>
    <w:uiPriority w:val="99"/>
    <w:qFormat/>
    <w:rsid w:val="00D778A6"/>
  </w:style>
  <w:style w:type="character" w:customStyle="1" w:styleId="ListLabel372">
    <w:name w:val="ListLabel 372"/>
    <w:uiPriority w:val="99"/>
    <w:qFormat/>
    <w:rsid w:val="00D778A6"/>
    <w:rPr>
      <w:sz w:val="20"/>
    </w:rPr>
  </w:style>
  <w:style w:type="character" w:customStyle="1" w:styleId="ListLabel373">
    <w:name w:val="ListLabel 373"/>
    <w:uiPriority w:val="99"/>
    <w:qFormat/>
    <w:rsid w:val="00D778A6"/>
  </w:style>
  <w:style w:type="character" w:customStyle="1" w:styleId="ListLabel374">
    <w:name w:val="ListLabel 374"/>
    <w:uiPriority w:val="99"/>
    <w:qFormat/>
    <w:rsid w:val="00D778A6"/>
  </w:style>
  <w:style w:type="character" w:customStyle="1" w:styleId="ListLabel375">
    <w:name w:val="ListLabel 375"/>
    <w:uiPriority w:val="99"/>
    <w:qFormat/>
    <w:rsid w:val="00D778A6"/>
  </w:style>
  <w:style w:type="character" w:customStyle="1" w:styleId="ListLabel376">
    <w:name w:val="ListLabel 376"/>
    <w:uiPriority w:val="99"/>
    <w:qFormat/>
    <w:rsid w:val="00D778A6"/>
  </w:style>
  <w:style w:type="character" w:customStyle="1" w:styleId="ListLabel377">
    <w:name w:val="ListLabel 377"/>
    <w:uiPriority w:val="99"/>
    <w:qFormat/>
    <w:rsid w:val="00D778A6"/>
  </w:style>
  <w:style w:type="character" w:customStyle="1" w:styleId="ListLabel378">
    <w:name w:val="ListLabel 378"/>
    <w:uiPriority w:val="99"/>
    <w:qFormat/>
    <w:rsid w:val="00D778A6"/>
  </w:style>
  <w:style w:type="character" w:customStyle="1" w:styleId="ListLabel379">
    <w:name w:val="ListLabel 379"/>
    <w:uiPriority w:val="99"/>
    <w:qFormat/>
    <w:rsid w:val="00D778A6"/>
  </w:style>
  <w:style w:type="character" w:customStyle="1" w:styleId="ListLabel380">
    <w:name w:val="ListLabel 380"/>
    <w:uiPriority w:val="99"/>
    <w:qFormat/>
    <w:rsid w:val="00D778A6"/>
  </w:style>
  <w:style w:type="character" w:customStyle="1" w:styleId="ListLabel381">
    <w:name w:val="ListLabel 381"/>
    <w:uiPriority w:val="99"/>
    <w:qFormat/>
    <w:rsid w:val="00D778A6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D778A6"/>
  </w:style>
  <w:style w:type="character" w:customStyle="1" w:styleId="ListLabel383">
    <w:name w:val="ListLabel 383"/>
    <w:uiPriority w:val="99"/>
    <w:qFormat/>
    <w:rsid w:val="00D778A6"/>
  </w:style>
  <w:style w:type="character" w:customStyle="1" w:styleId="ListLabel384">
    <w:name w:val="ListLabel 384"/>
    <w:uiPriority w:val="99"/>
    <w:qFormat/>
    <w:rsid w:val="00D778A6"/>
  </w:style>
  <w:style w:type="character" w:customStyle="1" w:styleId="ListLabel385">
    <w:name w:val="ListLabel 385"/>
    <w:uiPriority w:val="99"/>
    <w:qFormat/>
    <w:rsid w:val="00D778A6"/>
  </w:style>
  <w:style w:type="character" w:customStyle="1" w:styleId="ListLabel386">
    <w:name w:val="ListLabel 386"/>
    <w:uiPriority w:val="99"/>
    <w:qFormat/>
    <w:rsid w:val="00D778A6"/>
  </w:style>
  <w:style w:type="character" w:customStyle="1" w:styleId="ListLabel387">
    <w:name w:val="ListLabel 387"/>
    <w:uiPriority w:val="99"/>
    <w:qFormat/>
    <w:rsid w:val="00D778A6"/>
  </w:style>
  <w:style w:type="character" w:customStyle="1" w:styleId="ListLabel388">
    <w:name w:val="ListLabel 388"/>
    <w:uiPriority w:val="99"/>
    <w:qFormat/>
    <w:rsid w:val="00D778A6"/>
  </w:style>
  <w:style w:type="character" w:customStyle="1" w:styleId="ListLabel389">
    <w:name w:val="ListLabel 389"/>
    <w:uiPriority w:val="99"/>
    <w:qFormat/>
    <w:rsid w:val="00D778A6"/>
  </w:style>
  <w:style w:type="character" w:customStyle="1" w:styleId="ListLabel390">
    <w:name w:val="ListLabel 390"/>
    <w:uiPriority w:val="99"/>
    <w:qFormat/>
    <w:rsid w:val="00D778A6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D778A6"/>
  </w:style>
  <w:style w:type="character" w:customStyle="1" w:styleId="ListLabel392">
    <w:name w:val="ListLabel 392"/>
    <w:uiPriority w:val="99"/>
    <w:qFormat/>
    <w:rsid w:val="00D778A6"/>
  </w:style>
  <w:style w:type="character" w:customStyle="1" w:styleId="ListLabel393">
    <w:name w:val="ListLabel 393"/>
    <w:uiPriority w:val="99"/>
    <w:qFormat/>
    <w:rsid w:val="00D778A6"/>
  </w:style>
  <w:style w:type="character" w:customStyle="1" w:styleId="ListLabel394">
    <w:name w:val="ListLabel 394"/>
    <w:uiPriority w:val="99"/>
    <w:qFormat/>
    <w:rsid w:val="00D778A6"/>
  </w:style>
  <w:style w:type="character" w:customStyle="1" w:styleId="ListLabel395">
    <w:name w:val="ListLabel 395"/>
    <w:uiPriority w:val="99"/>
    <w:qFormat/>
    <w:rsid w:val="00D778A6"/>
  </w:style>
  <w:style w:type="character" w:customStyle="1" w:styleId="ListLabel396">
    <w:name w:val="ListLabel 396"/>
    <w:uiPriority w:val="99"/>
    <w:qFormat/>
    <w:rsid w:val="00D778A6"/>
  </w:style>
  <w:style w:type="character" w:customStyle="1" w:styleId="ListLabel397">
    <w:name w:val="ListLabel 397"/>
    <w:uiPriority w:val="99"/>
    <w:qFormat/>
    <w:rsid w:val="00D778A6"/>
  </w:style>
  <w:style w:type="character" w:customStyle="1" w:styleId="ListLabel398">
    <w:name w:val="ListLabel 398"/>
    <w:uiPriority w:val="99"/>
    <w:qFormat/>
    <w:rsid w:val="00D778A6"/>
  </w:style>
  <w:style w:type="paragraph" w:customStyle="1" w:styleId="Caption1">
    <w:name w:val="Caption1"/>
    <w:basedOn w:val="a2"/>
    <w:uiPriority w:val="99"/>
    <w:qFormat/>
    <w:rsid w:val="00D778A6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D778A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D778A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D778A6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D778A6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D778A6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D778A6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D778A6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D778A6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D778A6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D778A6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D778A6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D778A6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D778A6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D778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D778A6"/>
    <w:rPr>
      <w:sz w:val="16"/>
    </w:rPr>
  </w:style>
  <w:style w:type="paragraph" w:customStyle="1" w:styleId="7f1">
    <w:name w:val="Знак7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D778A6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D778A6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D778A6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D778A6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D778A6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D778A6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D778A6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D778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D778A6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D778A6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D778A6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D778A6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D778A6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D778A6"/>
    <w:rPr>
      <w:sz w:val="16"/>
      <w:lang w:val="ru-RU" w:eastAsia="ru-RU"/>
    </w:rPr>
  </w:style>
  <w:style w:type="character" w:customStyle="1" w:styleId="1890">
    <w:name w:val="Знак Знак189"/>
    <w:uiPriority w:val="99"/>
    <w:rsid w:val="00D778A6"/>
    <w:rPr>
      <w:rFonts w:ascii="Courier New" w:hAnsi="Courier New"/>
    </w:rPr>
  </w:style>
  <w:style w:type="character" w:customStyle="1" w:styleId="931">
    <w:name w:val="Знак Знак93"/>
    <w:uiPriority w:val="99"/>
    <w:locked/>
    <w:rsid w:val="00D778A6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D778A6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D778A6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D778A6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D778A6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D778A6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D778A6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D778A6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D778A6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D778A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D778A6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D778A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D778A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D778A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D778A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D778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D778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D778A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D778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D778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D778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D7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D778A6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D778A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D778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D778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D77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D778A6"/>
    <w:rPr>
      <w:sz w:val="24"/>
    </w:rPr>
  </w:style>
  <w:style w:type="character" w:customStyle="1" w:styleId="6f7">
    <w:name w:val="Слабое выделение6"/>
    <w:uiPriority w:val="99"/>
    <w:rsid w:val="00D778A6"/>
    <w:rPr>
      <w:i/>
      <w:color w:val="808080"/>
    </w:rPr>
  </w:style>
  <w:style w:type="character" w:customStyle="1" w:styleId="21f7">
    <w:name w:val="Знак21"/>
    <w:uiPriority w:val="99"/>
    <w:rsid w:val="00D778A6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D778A6"/>
  </w:style>
  <w:style w:type="character" w:customStyle="1" w:styleId="5f9">
    <w:name w:val="Замещающий текст5"/>
    <w:uiPriority w:val="99"/>
    <w:rsid w:val="00D778A6"/>
    <w:rPr>
      <w:color w:val="808080"/>
    </w:rPr>
  </w:style>
  <w:style w:type="character" w:customStyle="1" w:styleId="6f8">
    <w:name w:val="Сильное выделение6"/>
    <w:uiPriority w:val="99"/>
    <w:rsid w:val="00D778A6"/>
    <w:rPr>
      <w:b/>
    </w:rPr>
  </w:style>
  <w:style w:type="character" w:customStyle="1" w:styleId="4fd">
    <w:name w:val="Основной текст с отступом Знак4"/>
    <w:uiPriority w:val="99"/>
    <w:semiHidden/>
    <w:rsid w:val="00D778A6"/>
    <w:rPr>
      <w:sz w:val="24"/>
    </w:rPr>
  </w:style>
  <w:style w:type="character" w:customStyle="1" w:styleId="2013">
    <w:name w:val="Знак Знак2013"/>
    <w:uiPriority w:val="99"/>
    <w:rsid w:val="00D778A6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D778A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D778A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D778A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D778A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D778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D778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D778A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D778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D778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D778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D7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D778A6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D778A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D778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D778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D77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D778A6"/>
    <w:rPr>
      <w:i/>
      <w:color w:val="808080"/>
    </w:rPr>
  </w:style>
  <w:style w:type="character" w:customStyle="1" w:styleId="6fb">
    <w:name w:val="Основной шрифт абзаца6"/>
    <w:uiPriority w:val="99"/>
    <w:rsid w:val="00D778A6"/>
  </w:style>
  <w:style w:type="character" w:customStyle="1" w:styleId="6fc">
    <w:name w:val="Замещающий текст6"/>
    <w:uiPriority w:val="99"/>
    <w:rsid w:val="00D778A6"/>
    <w:rPr>
      <w:color w:val="808080"/>
    </w:rPr>
  </w:style>
  <w:style w:type="character" w:customStyle="1" w:styleId="7f6">
    <w:name w:val="Сильное выделение7"/>
    <w:uiPriority w:val="99"/>
    <w:rsid w:val="00D778A6"/>
    <w:rPr>
      <w:b/>
    </w:rPr>
  </w:style>
  <w:style w:type="character" w:customStyle="1" w:styleId="b-sharetext">
    <w:name w:val="b-share__text"/>
    <w:basedOn w:val="a3"/>
    <w:uiPriority w:val="99"/>
    <w:rsid w:val="00D778A6"/>
    <w:rPr>
      <w:rFonts w:cs="Times New Roman"/>
    </w:rPr>
  </w:style>
  <w:style w:type="character" w:customStyle="1" w:styleId="2017">
    <w:name w:val="Знак Знак2017"/>
    <w:uiPriority w:val="99"/>
    <w:rsid w:val="00D778A6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D778A6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D778A6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D778A6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D778A6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D778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D778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D778A6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D778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D778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D778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D7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D778A6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D778A6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D778A6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D778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D778A6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D77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D778A6"/>
    <w:rPr>
      <w:i/>
      <w:color w:val="808080"/>
    </w:rPr>
  </w:style>
  <w:style w:type="character" w:customStyle="1" w:styleId="7f9">
    <w:name w:val="Основной шрифт абзаца7"/>
    <w:uiPriority w:val="99"/>
    <w:rsid w:val="00D778A6"/>
  </w:style>
  <w:style w:type="character" w:customStyle="1" w:styleId="7fa">
    <w:name w:val="Замещающий текст7"/>
    <w:uiPriority w:val="99"/>
    <w:rsid w:val="00D778A6"/>
    <w:rPr>
      <w:color w:val="808080"/>
    </w:rPr>
  </w:style>
  <w:style w:type="character" w:customStyle="1" w:styleId="8f0">
    <w:name w:val="Сильное выделение8"/>
    <w:uiPriority w:val="99"/>
    <w:rsid w:val="00D778A6"/>
    <w:rPr>
      <w:b/>
    </w:rPr>
  </w:style>
  <w:style w:type="paragraph" w:customStyle="1" w:styleId="Heading43">
    <w:name w:val="Heading 43"/>
    <w:basedOn w:val="a2"/>
    <w:next w:val="a2"/>
    <w:uiPriority w:val="99"/>
    <w:rsid w:val="00D778A6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D778A6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D778A6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D778A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D778A6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D778A6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D778A6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D778A6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D778A6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D778A6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D778A6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D778A6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D778A6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D778A6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D778A6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D778A6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D778A6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D778A6"/>
    <w:rPr>
      <w:b/>
      <w:smallCaps/>
      <w:spacing w:val="5"/>
    </w:rPr>
  </w:style>
  <w:style w:type="character" w:customStyle="1" w:styleId="3940">
    <w:name w:val="Знак Знак394"/>
    <w:uiPriority w:val="99"/>
    <w:rsid w:val="00D778A6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D778A6"/>
    <w:rPr>
      <w:b/>
      <w:sz w:val="28"/>
    </w:rPr>
  </w:style>
  <w:style w:type="character" w:customStyle="1" w:styleId="3740">
    <w:name w:val="Знак Знак374"/>
    <w:uiPriority w:val="99"/>
    <w:rsid w:val="00D778A6"/>
    <w:rPr>
      <w:b/>
      <w:i/>
      <w:sz w:val="26"/>
    </w:rPr>
  </w:style>
  <w:style w:type="character" w:customStyle="1" w:styleId="3640">
    <w:name w:val="Знак Знак364"/>
    <w:uiPriority w:val="99"/>
    <w:rsid w:val="00D778A6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D778A6"/>
    <w:rPr>
      <w:sz w:val="24"/>
      <w:lang w:val="ru-RU" w:eastAsia="ru-RU"/>
    </w:rPr>
  </w:style>
  <w:style w:type="character" w:customStyle="1" w:styleId="3440">
    <w:name w:val="Знак Знак344"/>
    <w:uiPriority w:val="99"/>
    <w:rsid w:val="00D778A6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D778A6"/>
    <w:rPr>
      <w:sz w:val="16"/>
    </w:rPr>
  </w:style>
  <w:style w:type="character" w:customStyle="1" w:styleId="3150">
    <w:name w:val="Знак Знак315"/>
    <w:uiPriority w:val="99"/>
    <w:rsid w:val="00D778A6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D778A6"/>
    <w:rPr>
      <w:sz w:val="24"/>
    </w:rPr>
  </w:style>
  <w:style w:type="character" w:customStyle="1" w:styleId="2940">
    <w:name w:val="Знак Знак294"/>
    <w:uiPriority w:val="99"/>
    <w:rsid w:val="00D778A6"/>
    <w:rPr>
      <w:sz w:val="24"/>
    </w:rPr>
  </w:style>
  <w:style w:type="character" w:customStyle="1" w:styleId="714">
    <w:name w:val="Знак Знак714"/>
    <w:uiPriority w:val="99"/>
    <w:rsid w:val="00D778A6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D778A6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D778A6"/>
    <w:rPr>
      <w:rFonts w:ascii="Tahoma" w:hAnsi="Tahoma"/>
    </w:rPr>
  </w:style>
  <w:style w:type="character" w:customStyle="1" w:styleId="2740">
    <w:name w:val="Знак Знак274"/>
    <w:uiPriority w:val="99"/>
    <w:rsid w:val="00D778A6"/>
    <w:rPr>
      <w:sz w:val="24"/>
    </w:rPr>
  </w:style>
  <w:style w:type="character" w:customStyle="1" w:styleId="1010">
    <w:name w:val="Знак Знак1010"/>
    <w:uiPriority w:val="99"/>
    <w:locked/>
    <w:rsid w:val="00D778A6"/>
    <w:rPr>
      <w:sz w:val="16"/>
      <w:lang w:val="ru-RU" w:eastAsia="ru-RU"/>
    </w:rPr>
  </w:style>
  <w:style w:type="character" w:customStyle="1" w:styleId="628">
    <w:name w:val="Знак Знак628"/>
    <w:uiPriority w:val="99"/>
    <w:rsid w:val="00D778A6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D778A6"/>
    <w:rPr>
      <w:sz w:val="24"/>
      <w:lang w:val="en-US"/>
    </w:rPr>
  </w:style>
  <w:style w:type="character" w:customStyle="1" w:styleId="1240">
    <w:name w:val="Знак Знак124"/>
    <w:uiPriority w:val="99"/>
    <w:rsid w:val="00D778A6"/>
    <w:rPr>
      <w:sz w:val="16"/>
    </w:rPr>
  </w:style>
  <w:style w:type="character" w:customStyle="1" w:styleId="1360">
    <w:name w:val="Знак Знак136"/>
    <w:uiPriority w:val="99"/>
    <w:rsid w:val="00D778A6"/>
    <w:rPr>
      <w:lang w:val="ru-RU" w:eastAsia="ru-RU"/>
    </w:rPr>
  </w:style>
  <w:style w:type="character" w:customStyle="1" w:styleId="1611">
    <w:name w:val="Знак Знак1611"/>
    <w:uiPriority w:val="99"/>
    <w:locked/>
    <w:rsid w:val="00D778A6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D778A6"/>
    <w:rPr>
      <w:sz w:val="24"/>
    </w:rPr>
  </w:style>
  <w:style w:type="character" w:customStyle="1" w:styleId="13d">
    <w:name w:val="Знак Знак Знак13"/>
    <w:uiPriority w:val="99"/>
    <w:rsid w:val="00D778A6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D778A6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D778A6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D778A6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D778A6"/>
    <w:rPr>
      <w:rFonts w:ascii="Courier New" w:hAnsi="Courier New"/>
    </w:rPr>
  </w:style>
  <w:style w:type="character" w:customStyle="1" w:styleId="17100">
    <w:name w:val="Знак Знак1710"/>
    <w:uiPriority w:val="99"/>
    <w:rsid w:val="00D778A6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D778A6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D778A6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D778A6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D778A6"/>
    <w:rPr>
      <w:b/>
      <w:sz w:val="28"/>
    </w:rPr>
  </w:style>
  <w:style w:type="character" w:customStyle="1" w:styleId="41100">
    <w:name w:val="Знак Знак4110"/>
    <w:uiPriority w:val="99"/>
    <w:locked/>
    <w:rsid w:val="00D778A6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D778A6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D778A6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D778A6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D778A6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D778A6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D778A6"/>
    <w:rPr>
      <w:sz w:val="24"/>
    </w:rPr>
  </w:style>
  <w:style w:type="character" w:customStyle="1" w:styleId="51110">
    <w:name w:val="Знак Знак5111"/>
    <w:uiPriority w:val="99"/>
    <w:locked/>
    <w:rsid w:val="00D778A6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D778A6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D778A6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D778A6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D778A6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D778A6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D778A6"/>
    <w:rPr>
      <w:sz w:val="16"/>
    </w:rPr>
  </w:style>
  <w:style w:type="character" w:customStyle="1" w:styleId="5010">
    <w:name w:val="Знак Знак5010"/>
    <w:uiPriority w:val="99"/>
    <w:locked/>
    <w:rsid w:val="00D778A6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D778A6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D778A6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D778A6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D778A6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D778A6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D778A6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D778A6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D778A6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D778A6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D778A6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D778A6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D778A6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D778A6"/>
    <w:rPr>
      <w:lang w:val="ru-RU" w:eastAsia="ru-RU"/>
    </w:rPr>
  </w:style>
  <w:style w:type="character" w:customStyle="1" w:styleId="564">
    <w:name w:val="Знак Знак564"/>
    <w:uiPriority w:val="99"/>
    <w:locked/>
    <w:rsid w:val="00D778A6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D778A6"/>
    <w:rPr>
      <w:sz w:val="24"/>
      <w:lang w:val="en-US" w:eastAsia="ru-RU"/>
    </w:rPr>
  </w:style>
  <w:style w:type="character" w:customStyle="1" w:styleId="6740">
    <w:name w:val="Знак Знак674"/>
    <w:uiPriority w:val="99"/>
    <w:rsid w:val="00D778A6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D778A6"/>
    <w:rPr>
      <w:b/>
      <w:sz w:val="28"/>
    </w:rPr>
  </w:style>
  <w:style w:type="character" w:customStyle="1" w:styleId="704">
    <w:name w:val="Знак Знак704"/>
    <w:uiPriority w:val="99"/>
    <w:rsid w:val="00D778A6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D778A6"/>
    <w:rPr>
      <w:b/>
      <w:sz w:val="28"/>
    </w:rPr>
  </w:style>
  <w:style w:type="character" w:customStyle="1" w:styleId="6840">
    <w:name w:val="Знак Знак684"/>
    <w:uiPriority w:val="99"/>
    <w:rsid w:val="00D778A6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D778A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D778A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D778A6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D778A6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D778A6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D778A6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D778A6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D778A6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D778A6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D778A6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D778A6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D778A6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D778A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D778A6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D778A6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D778A6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D778A6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D778A6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D778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D778A6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D778A6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D778A6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D778A6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D778A6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D778A6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D778A6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D778A6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D778A6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D778A6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D778A6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D778A6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D778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D778A6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D778A6"/>
    <w:rPr>
      <w:color w:val="808080"/>
    </w:rPr>
  </w:style>
  <w:style w:type="character" w:customStyle="1" w:styleId="21f9">
    <w:name w:val="Основной шрифт абзаца21"/>
    <w:uiPriority w:val="99"/>
    <w:rsid w:val="00D778A6"/>
  </w:style>
  <w:style w:type="character" w:customStyle="1" w:styleId="2214">
    <w:name w:val="Знак2 Знак Знак21"/>
    <w:uiPriority w:val="99"/>
    <w:locked/>
    <w:rsid w:val="00D778A6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D778A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D778A6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D778A6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D778A6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D778A6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D77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D778A6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D778A6"/>
    <w:rPr>
      <w:rFonts w:cs="Times New Roman"/>
    </w:rPr>
  </w:style>
  <w:style w:type="character" w:customStyle="1" w:styleId="cxdhlk">
    <w:name w:val="cxdhlk"/>
    <w:basedOn w:val="a3"/>
    <w:uiPriority w:val="99"/>
    <w:rsid w:val="00D778A6"/>
    <w:rPr>
      <w:rFonts w:cs="Times New Roman"/>
    </w:rPr>
  </w:style>
  <w:style w:type="paragraph" w:customStyle="1" w:styleId="ftvvlh">
    <w:name w:val="ftvvlh"/>
    <w:basedOn w:val="a2"/>
    <w:uiPriority w:val="99"/>
    <w:rsid w:val="00D778A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D778A6"/>
    <w:rPr>
      <w:rFonts w:cs="Times New Roman"/>
    </w:rPr>
  </w:style>
  <w:style w:type="character" w:customStyle="1" w:styleId="duvqdt">
    <w:name w:val="duvqdt"/>
    <w:basedOn w:val="a3"/>
    <w:uiPriority w:val="99"/>
    <w:rsid w:val="00D778A6"/>
    <w:rPr>
      <w:rFonts w:cs="Times New Roman"/>
    </w:rPr>
  </w:style>
  <w:style w:type="character" w:customStyle="1" w:styleId="titlesmall">
    <w:name w:val="title_small"/>
    <w:basedOn w:val="a3"/>
    <w:uiPriority w:val="99"/>
    <w:rsid w:val="00D778A6"/>
    <w:rPr>
      <w:rFonts w:cs="Times New Roman"/>
    </w:rPr>
  </w:style>
  <w:style w:type="character" w:customStyle="1" w:styleId="2ffffb">
    <w:name w:val="Заголовок2"/>
    <w:basedOn w:val="a3"/>
    <w:uiPriority w:val="99"/>
    <w:rsid w:val="00D778A6"/>
    <w:rPr>
      <w:rFonts w:cs="Times New Roman"/>
    </w:rPr>
  </w:style>
  <w:style w:type="character" w:customStyle="1" w:styleId="titlesmallgrey">
    <w:name w:val="title_small_grey"/>
    <w:basedOn w:val="a3"/>
    <w:uiPriority w:val="99"/>
    <w:rsid w:val="00D778A6"/>
    <w:rPr>
      <w:rFonts w:cs="Times New Roman"/>
    </w:rPr>
  </w:style>
  <w:style w:type="character" w:customStyle="1" w:styleId="cstatopen-btn">
    <w:name w:val="c_statopen-btn"/>
    <w:basedOn w:val="a3"/>
    <w:uiPriority w:val="99"/>
    <w:rsid w:val="00D778A6"/>
    <w:rPr>
      <w:rFonts w:cs="Times New Roman"/>
    </w:rPr>
  </w:style>
  <w:style w:type="character" w:customStyle="1" w:styleId="kc-title">
    <w:name w:val="kc-title"/>
    <w:basedOn w:val="a3"/>
    <w:uiPriority w:val="99"/>
    <w:rsid w:val="00D778A6"/>
    <w:rPr>
      <w:rFonts w:cs="Times New Roman"/>
    </w:rPr>
  </w:style>
  <w:style w:type="paragraph" w:customStyle="1" w:styleId="author-name">
    <w:name w:val="author-name"/>
    <w:basedOn w:val="a2"/>
    <w:uiPriority w:val="99"/>
    <w:rsid w:val="00D778A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D778A6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D778A6"/>
    <w:rPr>
      <w:rFonts w:cs="Times New Roman"/>
    </w:rPr>
  </w:style>
  <w:style w:type="paragraph" w:customStyle="1" w:styleId="s30">
    <w:name w:val="s_3"/>
    <w:basedOn w:val="a2"/>
    <w:uiPriority w:val="99"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D778A6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D778A6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D778A6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D778A6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D778A6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D778A6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D778A6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D778A6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D778A6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D778A6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D778A6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D778A6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D778A6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D778A6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D778A6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D778A6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D778A6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D778A6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D778A6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D778A6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D778A6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D778A6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D778A6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D778A6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D778A6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D778A6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D778A6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D778A6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D778A6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D778A6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D778A6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D778A6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D778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D778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D77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D778A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D778A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D778A6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D778A6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D778A6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D778A6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D778A6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D778A6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D778A6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D778A6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D778A6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D778A6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D778A6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D778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6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s://reestr.digital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hyperlink" Target="https://profstandart.rosmintrud.ru/obshchiy-informatsionnyy-blok/natsionalnyy-reestr-professionalnykh-standartov/reestr-professionalnykh-standartov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88223.html" TargetMode="External"/><Relationship Id="rId11" Type="http://schemas.openxmlformats.org/officeDocument/2006/relationships/hyperlink" Target="http://www.infolex.narod.ru/gpl_gnu/gplrus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iprbookshop.ru" TargetMode="External"/><Relationship Id="rId10" Type="http://schemas.openxmlformats.org/officeDocument/2006/relationships/hyperlink" Target="http://qsp.su/tools/onlinehelp/about_license_gpl_russia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4526</Words>
  <Characters>25800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19</cp:revision>
  <dcterms:created xsi:type="dcterms:W3CDTF">2022-01-27T14:00:00Z</dcterms:created>
  <dcterms:modified xsi:type="dcterms:W3CDTF">2023-04-24T18:57:00Z</dcterms:modified>
</cp:coreProperties>
</file>